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35AD0CC0" w:rsidR="003D1638" w:rsidRPr="003D1638" w:rsidRDefault="00BC56B4" w:rsidP="003D1638">
      <w:pPr>
        <w:spacing w:line="276" w:lineRule="auto"/>
        <w:rPr>
          <w:rFonts w:ascii="Calibri" w:hAnsi="Calibri"/>
          <w:b/>
          <w:bCs/>
        </w:rPr>
      </w:pPr>
      <w:r>
        <w:rPr>
          <w:rFonts w:ascii="Calibri" w:hAnsi="Calibri"/>
          <w:b/>
          <w:bCs/>
        </w:rPr>
        <w:t>Peace-Full</w:t>
      </w:r>
    </w:p>
    <w:p w14:paraId="5955C1CB" w14:textId="19B0955D" w:rsidR="003D1638" w:rsidRPr="003D1638" w:rsidRDefault="003D1638" w:rsidP="003D1638">
      <w:pPr>
        <w:spacing w:line="276" w:lineRule="auto"/>
        <w:rPr>
          <w:rFonts w:ascii="Calibri" w:hAnsi="Calibri"/>
          <w:b/>
          <w:bCs/>
        </w:rPr>
      </w:pPr>
      <w:r w:rsidRPr="003D1638">
        <w:rPr>
          <w:rFonts w:ascii="Calibri" w:hAnsi="Calibri"/>
          <w:b/>
          <w:bCs/>
        </w:rPr>
        <w:t xml:space="preserve">Philippians </w:t>
      </w:r>
      <w:r w:rsidR="00BC56B4">
        <w:rPr>
          <w:rFonts w:ascii="Calibri" w:hAnsi="Calibri"/>
          <w:b/>
          <w:bCs/>
        </w:rPr>
        <w:t>4:10-13</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09460183" w14:textId="77777777" w:rsidR="00BC56B4" w:rsidRPr="00BC56B4" w:rsidRDefault="00BC56B4" w:rsidP="00BC56B4">
      <w:pPr>
        <w:spacing w:line="276" w:lineRule="auto"/>
        <w:rPr>
          <w:rFonts w:ascii="Calibri" w:hAnsi="Calibri"/>
        </w:rPr>
      </w:pPr>
      <w:r w:rsidRPr="00BC56B4">
        <w:rPr>
          <w:rFonts w:ascii="Calibri" w:hAnsi="Calibri"/>
        </w:rPr>
        <w:t xml:space="preserve">I want to share with you a message, called “Peace-Full.” Take out your notes so you can follow along with where we're going today. </w:t>
      </w:r>
    </w:p>
    <w:p w14:paraId="5DB4BC1B" w14:textId="77777777" w:rsidR="00BC56B4" w:rsidRPr="00BC56B4" w:rsidRDefault="00BC56B4" w:rsidP="00BC56B4">
      <w:pPr>
        <w:spacing w:line="276" w:lineRule="auto"/>
        <w:rPr>
          <w:rFonts w:ascii="Calibri" w:hAnsi="Calibri"/>
        </w:rPr>
      </w:pPr>
    </w:p>
    <w:p w14:paraId="79A14D82" w14:textId="2D2A4A11" w:rsidR="00BC56B4" w:rsidRPr="00BC56B4" w:rsidRDefault="00BC56B4" w:rsidP="00BC56B4">
      <w:pPr>
        <w:spacing w:line="276" w:lineRule="auto"/>
        <w:rPr>
          <w:rFonts w:ascii="Calibri" w:hAnsi="Calibri"/>
        </w:rPr>
      </w:pPr>
      <w:r w:rsidRPr="00BC56B4">
        <w:rPr>
          <w:rFonts w:ascii="Calibri" w:hAnsi="Calibri"/>
        </w:rPr>
        <w:t xml:space="preserve">God gives everyone who's willing to surrender their life to Him and His ways great peace. Peace is a supernatural gift that is given by God. Today we want to tap into that. We want to fully exercise our spiritual privilege and opportunity to experience the dynamic peace of God. </w:t>
      </w:r>
    </w:p>
    <w:p w14:paraId="3C2772DB" w14:textId="77777777" w:rsidR="00BC56B4" w:rsidRPr="00BC56B4" w:rsidRDefault="00BC56B4" w:rsidP="00BC56B4">
      <w:pPr>
        <w:spacing w:line="276" w:lineRule="auto"/>
        <w:rPr>
          <w:rFonts w:ascii="Calibri" w:hAnsi="Calibri"/>
        </w:rPr>
      </w:pPr>
    </w:p>
    <w:p w14:paraId="506E1459" w14:textId="77777777" w:rsidR="00BC56B4" w:rsidRPr="00BC56B4" w:rsidRDefault="00BC56B4" w:rsidP="00BC56B4">
      <w:pPr>
        <w:spacing w:line="276" w:lineRule="auto"/>
        <w:rPr>
          <w:rFonts w:ascii="Calibri" w:hAnsi="Calibri"/>
        </w:rPr>
      </w:pPr>
      <w:r w:rsidRPr="00BC56B4">
        <w:rPr>
          <w:rFonts w:ascii="Calibri" w:hAnsi="Calibri"/>
        </w:rPr>
        <w:t xml:space="preserve">I love to think about peace as a supernatural inner calmness, or contentment, or even a </w:t>
      </w:r>
      <w:proofErr w:type="spellStart"/>
      <w:r w:rsidRPr="00BC56B4">
        <w:rPr>
          <w:rFonts w:ascii="Calibri" w:hAnsi="Calibri"/>
        </w:rPr>
        <w:t>settledness</w:t>
      </w:r>
      <w:proofErr w:type="spellEnd"/>
      <w:r w:rsidRPr="00BC56B4">
        <w:rPr>
          <w:rFonts w:ascii="Calibri" w:hAnsi="Calibri"/>
        </w:rPr>
        <w:t xml:space="preserve"> that allows us to stay calm even when we're in the middle of great adversity. Peace is an awesome gift. It comes through God's Son, Jesus Christ, who came and died for our sins and rose again on the third day.</w:t>
      </w:r>
    </w:p>
    <w:p w14:paraId="2A0F7D8A" w14:textId="77777777" w:rsidR="00BC56B4" w:rsidRPr="00BC56B4" w:rsidRDefault="00BC56B4" w:rsidP="00BC56B4">
      <w:pPr>
        <w:spacing w:line="276" w:lineRule="auto"/>
        <w:rPr>
          <w:rFonts w:ascii="Calibri" w:hAnsi="Calibri"/>
        </w:rPr>
      </w:pPr>
    </w:p>
    <w:p w14:paraId="2F4FDD7E" w14:textId="77777777" w:rsidR="00BC56B4" w:rsidRPr="00BC56B4" w:rsidRDefault="00BC56B4" w:rsidP="00BC56B4">
      <w:pPr>
        <w:spacing w:line="276" w:lineRule="auto"/>
        <w:rPr>
          <w:rFonts w:ascii="Calibri" w:hAnsi="Calibri"/>
        </w:rPr>
      </w:pPr>
      <w:r w:rsidRPr="00BC56B4">
        <w:rPr>
          <w:rFonts w:ascii="Calibri" w:hAnsi="Calibri"/>
        </w:rPr>
        <w:t xml:space="preserve">The peace of God matters because we live in a time where there's such a lack of peace. So few people have peace. Some of us today are looking for a job and you may not be feeling the peace today, if you know what I'm saying. Others of us may be hurting from a breakup or maybe the end of a marriage. Maybe there's some family conflict. Maybe there are some health issues. Life is challenging. To walk in the peace of God is a tall order. Look at all that's going on around us. </w:t>
      </w:r>
    </w:p>
    <w:p w14:paraId="25F0F3C1" w14:textId="77777777" w:rsidR="00BC56B4" w:rsidRPr="00BC56B4" w:rsidRDefault="00BC56B4" w:rsidP="00BC56B4">
      <w:pPr>
        <w:spacing w:line="276" w:lineRule="auto"/>
        <w:rPr>
          <w:rFonts w:ascii="Calibri" w:hAnsi="Calibri"/>
        </w:rPr>
      </w:pPr>
    </w:p>
    <w:p w14:paraId="27C409CF" w14:textId="77777777" w:rsidR="00BC56B4" w:rsidRPr="00BC56B4" w:rsidRDefault="00BC56B4" w:rsidP="00BC56B4">
      <w:pPr>
        <w:spacing w:line="276" w:lineRule="auto"/>
        <w:rPr>
          <w:rFonts w:ascii="Calibri" w:hAnsi="Calibri"/>
        </w:rPr>
      </w:pPr>
      <w:r w:rsidRPr="00BC56B4">
        <w:rPr>
          <w:rFonts w:ascii="Calibri" w:hAnsi="Calibri"/>
        </w:rPr>
        <w:t xml:space="preserve">In fact, the American Psychiatric Association recently released a poll that said 1 in every 3 Americans feels lonely every week. That’s a third of all people saying, “I feel lonely. That's something I struggle with almost daily, certainly weekly.” </w:t>
      </w:r>
    </w:p>
    <w:p w14:paraId="26B903BF" w14:textId="77777777" w:rsidR="00BC56B4" w:rsidRPr="00BC56B4" w:rsidRDefault="00BC56B4" w:rsidP="00BC56B4">
      <w:pPr>
        <w:spacing w:line="276" w:lineRule="auto"/>
        <w:rPr>
          <w:rFonts w:ascii="Calibri" w:hAnsi="Calibri"/>
        </w:rPr>
      </w:pPr>
    </w:p>
    <w:p w14:paraId="22D17D0C" w14:textId="4A682852" w:rsidR="00BC56B4" w:rsidRPr="00BC56B4" w:rsidRDefault="00BC56B4" w:rsidP="00BC56B4">
      <w:pPr>
        <w:spacing w:line="276" w:lineRule="auto"/>
        <w:rPr>
          <w:rFonts w:ascii="Calibri" w:hAnsi="Calibri"/>
        </w:rPr>
      </w:pPr>
      <w:r w:rsidRPr="00BC56B4">
        <w:rPr>
          <w:rFonts w:ascii="Calibri" w:hAnsi="Calibri"/>
        </w:rPr>
        <w:t>Adolescents today are experiencing a lack of peace. Since 2018</w:t>
      </w:r>
      <w:r w:rsidR="001F3E56">
        <w:rPr>
          <w:rFonts w:ascii="Calibri" w:hAnsi="Calibri"/>
        </w:rPr>
        <w:t>,</w:t>
      </w:r>
      <w:r w:rsidRPr="00BC56B4">
        <w:rPr>
          <w:rFonts w:ascii="Calibri" w:hAnsi="Calibri"/>
        </w:rPr>
        <w:t xml:space="preserve"> overdoses among adolescents have tripled. People looking for peace. Marijuana and hallucinogenic drug use among teenagers has skyrocketed as well. </w:t>
      </w:r>
    </w:p>
    <w:p w14:paraId="59B6F3D9" w14:textId="77777777" w:rsidR="00BC56B4" w:rsidRPr="00BC56B4" w:rsidRDefault="00BC56B4" w:rsidP="00BC56B4">
      <w:pPr>
        <w:spacing w:line="276" w:lineRule="auto"/>
        <w:rPr>
          <w:rFonts w:ascii="Calibri" w:hAnsi="Calibri"/>
        </w:rPr>
      </w:pPr>
    </w:p>
    <w:p w14:paraId="5AB5B867" w14:textId="77777777" w:rsidR="00BC56B4" w:rsidRPr="00BC56B4" w:rsidRDefault="00BC56B4" w:rsidP="00BC56B4">
      <w:pPr>
        <w:spacing w:line="276" w:lineRule="auto"/>
        <w:rPr>
          <w:rFonts w:ascii="Calibri" w:hAnsi="Calibri"/>
        </w:rPr>
      </w:pPr>
      <w:r w:rsidRPr="00BC56B4">
        <w:rPr>
          <w:rFonts w:ascii="Calibri" w:hAnsi="Calibri"/>
        </w:rPr>
        <w:t xml:space="preserve">Everywhere we look in our culture, there is a lack of peace. What is God's answer to us? What does God have to say to us about peace? It's interesting because we all desire to have peace, but maybe we've been looking in the wrong places. </w:t>
      </w:r>
    </w:p>
    <w:p w14:paraId="087028D4" w14:textId="77777777" w:rsidR="00BC56B4" w:rsidRPr="00BC56B4" w:rsidRDefault="00BC56B4" w:rsidP="00BC56B4">
      <w:pPr>
        <w:spacing w:line="276" w:lineRule="auto"/>
        <w:rPr>
          <w:rFonts w:ascii="Calibri" w:hAnsi="Calibri"/>
        </w:rPr>
      </w:pPr>
    </w:p>
    <w:p w14:paraId="51DB0596" w14:textId="77777777" w:rsidR="00BC56B4" w:rsidRPr="00BC56B4" w:rsidRDefault="00BC56B4" w:rsidP="00BC56B4">
      <w:pPr>
        <w:spacing w:line="276" w:lineRule="auto"/>
        <w:rPr>
          <w:rFonts w:ascii="Calibri" w:hAnsi="Calibri"/>
        </w:rPr>
      </w:pPr>
      <w:r w:rsidRPr="00BC56B4">
        <w:rPr>
          <w:rFonts w:ascii="Calibri" w:hAnsi="Calibri"/>
        </w:rPr>
        <w:t xml:space="preserve">It's interesting that the Apostle Paul writes the Philippian letter from a Roman dungeon. Think about this. He's in prison when he writes the Philippian letter, and the theme about it is peace, </w:t>
      </w:r>
      <w:r w:rsidRPr="00BC56B4">
        <w:rPr>
          <w:rFonts w:ascii="Calibri" w:hAnsi="Calibri"/>
        </w:rPr>
        <w:lastRenderedPageBreak/>
        <w:t>hope, joy, and contentment. Go figure. How could you be in a stinky, smelly, moldy dungeon writing about being content in God and having the peace of God fill your life? When you read the Philippian letter, that's exactly what the apostle begins to download to his listeners. That's why today I want us to pay attention to the Philippian letter.</w:t>
      </w:r>
    </w:p>
    <w:p w14:paraId="5A722AA6" w14:textId="77777777" w:rsidR="00BC56B4" w:rsidRPr="00BC56B4" w:rsidRDefault="00BC56B4" w:rsidP="00BC56B4">
      <w:pPr>
        <w:spacing w:line="276" w:lineRule="auto"/>
        <w:rPr>
          <w:rFonts w:ascii="Calibri" w:hAnsi="Calibri"/>
        </w:rPr>
      </w:pPr>
    </w:p>
    <w:p w14:paraId="68DB165E" w14:textId="77777777" w:rsidR="00BC56B4" w:rsidRPr="00BC56B4" w:rsidRDefault="00BC56B4" w:rsidP="00BC56B4">
      <w:pPr>
        <w:spacing w:line="276" w:lineRule="auto"/>
        <w:rPr>
          <w:rFonts w:ascii="Calibri" w:hAnsi="Calibri"/>
        </w:rPr>
      </w:pPr>
      <w:r w:rsidRPr="00BC56B4">
        <w:rPr>
          <w:rFonts w:ascii="Calibri" w:hAnsi="Calibri"/>
        </w:rPr>
        <w:t>“I rejoiced in the Lord greatly because once again you renewed your care for me” (Philippians 4:10).</w:t>
      </w:r>
    </w:p>
    <w:p w14:paraId="37F5FBDA" w14:textId="77777777" w:rsidR="00BC56B4" w:rsidRPr="00BC56B4" w:rsidRDefault="00BC56B4" w:rsidP="00BC56B4">
      <w:pPr>
        <w:spacing w:line="276" w:lineRule="auto"/>
        <w:rPr>
          <w:rFonts w:ascii="Calibri" w:hAnsi="Calibri"/>
        </w:rPr>
      </w:pPr>
    </w:p>
    <w:p w14:paraId="72CB9CA7" w14:textId="77777777" w:rsidR="00BC56B4" w:rsidRPr="00BC56B4" w:rsidRDefault="00BC56B4" w:rsidP="00BC56B4">
      <w:pPr>
        <w:spacing w:line="276" w:lineRule="auto"/>
        <w:rPr>
          <w:rFonts w:ascii="Calibri" w:hAnsi="Calibri"/>
        </w:rPr>
      </w:pPr>
      <w:r w:rsidRPr="00BC56B4">
        <w:rPr>
          <w:rFonts w:ascii="Calibri" w:hAnsi="Calibri"/>
        </w:rPr>
        <w:t xml:space="preserve">I'm going to give you three things to think about today that are related to the peace of God. </w:t>
      </w:r>
    </w:p>
    <w:p w14:paraId="0845B74B" w14:textId="77777777" w:rsidR="00BC56B4" w:rsidRPr="00BC56B4" w:rsidRDefault="00BC56B4" w:rsidP="00BC56B4">
      <w:pPr>
        <w:spacing w:line="276" w:lineRule="auto"/>
        <w:rPr>
          <w:rFonts w:ascii="Calibri" w:hAnsi="Calibri"/>
          <w:b/>
          <w:bCs/>
        </w:rPr>
      </w:pPr>
    </w:p>
    <w:p w14:paraId="75957F0D" w14:textId="77777777" w:rsidR="00BC56B4" w:rsidRPr="00BC56B4" w:rsidRDefault="00BC56B4" w:rsidP="00BC56B4">
      <w:pPr>
        <w:spacing w:line="276" w:lineRule="auto"/>
        <w:rPr>
          <w:rFonts w:ascii="Calibri" w:hAnsi="Calibri"/>
          <w:b/>
          <w:bCs/>
        </w:rPr>
      </w:pPr>
      <w:r w:rsidRPr="00BC56B4">
        <w:rPr>
          <w:rFonts w:ascii="Calibri" w:hAnsi="Calibri"/>
          <w:b/>
          <w:bCs/>
        </w:rPr>
        <w:t>1. My Peace Flows from a Dynamic Relationship with Christ.</w:t>
      </w:r>
    </w:p>
    <w:p w14:paraId="03380884" w14:textId="77777777" w:rsidR="00BC56B4" w:rsidRPr="00BC56B4" w:rsidRDefault="00BC56B4" w:rsidP="00BC56B4">
      <w:pPr>
        <w:spacing w:line="276" w:lineRule="auto"/>
        <w:rPr>
          <w:rFonts w:ascii="Calibri" w:hAnsi="Calibri"/>
        </w:rPr>
      </w:pPr>
    </w:p>
    <w:p w14:paraId="17AB6DEC" w14:textId="77777777" w:rsidR="00BC56B4" w:rsidRPr="00BC56B4" w:rsidRDefault="00BC56B4" w:rsidP="00BC56B4">
      <w:pPr>
        <w:spacing w:line="276" w:lineRule="auto"/>
        <w:rPr>
          <w:rFonts w:ascii="Calibri" w:hAnsi="Calibri"/>
        </w:rPr>
      </w:pPr>
      <w:r w:rsidRPr="00BC56B4">
        <w:rPr>
          <w:rFonts w:ascii="Calibri" w:hAnsi="Calibri"/>
        </w:rPr>
        <w:t>Notice the first few words there in Philippians 4:10 – “I rejoiced in” (who?) “</w:t>
      </w:r>
      <w:proofErr w:type="gramStart"/>
      <w:r w:rsidRPr="00BC56B4">
        <w:rPr>
          <w:rFonts w:ascii="Calibri" w:hAnsi="Calibri"/>
        </w:rPr>
        <w:t>the</w:t>
      </w:r>
      <w:proofErr w:type="gramEnd"/>
      <w:r w:rsidRPr="00BC56B4">
        <w:rPr>
          <w:rFonts w:ascii="Calibri" w:hAnsi="Calibri"/>
        </w:rPr>
        <w:t xml:space="preserve"> Lord.”</w:t>
      </w:r>
    </w:p>
    <w:p w14:paraId="26A4B288" w14:textId="77777777" w:rsidR="00BC56B4" w:rsidRPr="00BC56B4" w:rsidRDefault="00BC56B4" w:rsidP="00BC56B4">
      <w:pPr>
        <w:spacing w:line="276" w:lineRule="auto"/>
        <w:rPr>
          <w:rFonts w:ascii="Calibri" w:hAnsi="Calibri"/>
        </w:rPr>
      </w:pPr>
    </w:p>
    <w:p w14:paraId="1761D3F1" w14:textId="77777777" w:rsidR="00BC56B4" w:rsidRPr="00BC56B4" w:rsidRDefault="00BC56B4" w:rsidP="00BC56B4">
      <w:pPr>
        <w:spacing w:line="276" w:lineRule="auto"/>
        <w:rPr>
          <w:rFonts w:ascii="Calibri" w:hAnsi="Calibri"/>
        </w:rPr>
      </w:pPr>
      <w:r w:rsidRPr="00BC56B4">
        <w:rPr>
          <w:rFonts w:ascii="Calibri" w:hAnsi="Calibri"/>
        </w:rPr>
        <w:t xml:space="preserve">Paul is talking about the Philippian church. They met his needs on his missionary journeys. When he was in prison they sent money, they sent help, they sent aid. The Philippian church was extremely generous, kind, and gracious. They're blessing Paul. </w:t>
      </w:r>
    </w:p>
    <w:p w14:paraId="1F0C716F" w14:textId="77777777" w:rsidR="00BC56B4" w:rsidRPr="00BC56B4" w:rsidRDefault="00BC56B4" w:rsidP="00BC56B4">
      <w:pPr>
        <w:spacing w:line="276" w:lineRule="auto"/>
        <w:rPr>
          <w:rFonts w:ascii="Calibri" w:hAnsi="Calibri"/>
        </w:rPr>
      </w:pPr>
    </w:p>
    <w:p w14:paraId="3B688199" w14:textId="77777777" w:rsidR="00BC56B4" w:rsidRPr="00BC56B4" w:rsidRDefault="00BC56B4" w:rsidP="00BC56B4">
      <w:pPr>
        <w:spacing w:line="276" w:lineRule="auto"/>
        <w:rPr>
          <w:rFonts w:ascii="Calibri" w:hAnsi="Calibri"/>
        </w:rPr>
      </w:pPr>
      <w:r w:rsidRPr="00BC56B4">
        <w:rPr>
          <w:rFonts w:ascii="Calibri" w:hAnsi="Calibri"/>
        </w:rPr>
        <w:t xml:space="preserve">When Paul gave thanks, he did not rejoice in the people. He rejoiced in the Lord that God used people. Do you see what I'm saying? If we're going to have joy, we rejoice in the Lord. We have peace because we rejoice in what God is doing. We're not waiting for people to be joyful. </w:t>
      </w:r>
    </w:p>
    <w:p w14:paraId="33408EFE" w14:textId="77777777" w:rsidR="00BC56B4" w:rsidRPr="00BC56B4" w:rsidRDefault="00BC56B4" w:rsidP="00BC56B4">
      <w:pPr>
        <w:spacing w:line="276" w:lineRule="auto"/>
        <w:rPr>
          <w:rFonts w:ascii="Calibri" w:hAnsi="Calibri"/>
        </w:rPr>
      </w:pPr>
    </w:p>
    <w:p w14:paraId="4EBA79E5" w14:textId="77777777" w:rsidR="00BC56B4" w:rsidRPr="00BC56B4" w:rsidRDefault="00BC56B4" w:rsidP="00BC56B4">
      <w:pPr>
        <w:spacing w:line="276" w:lineRule="auto"/>
        <w:rPr>
          <w:rFonts w:ascii="Calibri" w:hAnsi="Calibri"/>
        </w:rPr>
      </w:pPr>
      <w:r w:rsidRPr="00BC56B4">
        <w:rPr>
          <w:rFonts w:ascii="Calibri" w:hAnsi="Calibri"/>
        </w:rPr>
        <w:t xml:space="preserve">Notice he didn't say, “I rejoiced in my friends in Philippi.” He says, “I rejoiced in the Lord that God gave me some great friends.” </w:t>
      </w:r>
    </w:p>
    <w:p w14:paraId="62E314F0" w14:textId="77777777" w:rsidR="00BC56B4" w:rsidRPr="00BC56B4" w:rsidRDefault="00BC56B4" w:rsidP="00BC56B4">
      <w:pPr>
        <w:spacing w:line="276" w:lineRule="auto"/>
        <w:rPr>
          <w:rFonts w:ascii="Calibri" w:hAnsi="Calibri"/>
        </w:rPr>
      </w:pPr>
    </w:p>
    <w:p w14:paraId="3CA737B8" w14:textId="77777777" w:rsidR="00BC56B4" w:rsidRPr="00BC56B4" w:rsidRDefault="00BC56B4" w:rsidP="00BC56B4">
      <w:pPr>
        <w:spacing w:line="276" w:lineRule="auto"/>
        <w:rPr>
          <w:rFonts w:ascii="Calibri" w:hAnsi="Calibri"/>
        </w:rPr>
      </w:pPr>
      <w:r w:rsidRPr="00BC56B4">
        <w:rPr>
          <w:rFonts w:ascii="Calibri" w:hAnsi="Calibri"/>
        </w:rPr>
        <w:t xml:space="preserve">Then he says “greatly.” “I rejoiced in the Lord greatly.” Joy flows from peace. You can't have joy if you don't have peace. If you have the peace of God in your life, then you will begin to have joy. You'll begin to have contentment. These things really all go together, but they flow from a dynamic relationship with Christ. That's where it's flowing. </w:t>
      </w:r>
    </w:p>
    <w:p w14:paraId="76116355" w14:textId="77777777" w:rsidR="00BC56B4" w:rsidRPr="00BC56B4" w:rsidRDefault="00BC56B4" w:rsidP="00BC56B4">
      <w:pPr>
        <w:spacing w:line="276" w:lineRule="auto"/>
        <w:rPr>
          <w:rFonts w:ascii="Calibri" w:hAnsi="Calibri"/>
        </w:rPr>
      </w:pPr>
    </w:p>
    <w:p w14:paraId="141CBDC0" w14:textId="2CC90188" w:rsidR="00BC56B4" w:rsidRPr="00BC56B4" w:rsidRDefault="00BC56B4" w:rsidP="00BC56B4">
      <w:pPr>
        <w:spacing w:line="276" w:lineRule="auto"/>
        <w:rPr>
          <w:rFonts w:ascii="Calibri" w:hAnsi="Calibri"/>
        </w:rPr>
      </w:pPr>
      <w:r w:rsidRPr="00BC56B4">
        <w:rPr>
          <w:rFonts w:ascii="Calibri" w:hAnsi="Calibri"/>
        </w:rPr>
        <w:t>Let me ask you a question. How is it flowing in your life? How is the peace of Christ flowing in your spirit and in your heart? How</w:t>
      </w:r>
      <w:r w:rsidR="001F3E56">
        <w:rPr>
          <w:rFonts w:ascii="Calibri" w:hAnsi="Calibri"/>
        </w:rPr>
        <w:t xml:space="preserve"> i</w:t>
      </w:r>
      <w:r w:rsidRPr="00BC56B4">
        <w:rPr>
          <w:rFonts w:ascii="Calibri" w:hAnsi="Calibri"/>
        </w:rPr>
        <w:t>s it going so far? Are you experiencing today some of that abundance, some of that power, some of that strength? Or are you feeling like maybe the needle is on empty? It flows from this relationship that we have with Christ. Is the flow dammed up, maybe by sin or self</w:t>
      </w:r>
      <w:r w:rsidR="001F3E56">
        <w:rPr>
          <w:rFonts w:ascii="Calibri" w:hAnsi="Calibri"/>
        </w:rPr>
        <w:t>, o</w:t>
      </w:r>
      <w:r w:rsidRPr="00BC56B4">
        <w:rPr>
          <w:rFonts w:ascii="Calibri" w:hAnsi="Calibri"/>
        </w:rPr>
        <w:t xml:space="preserve">r is it flowing? My circumstances feel like I'm paddling upstream, but Paul is being carried along by the Spirit of God and He is flowing in this abundant </w:t>
      </w:r>
      <w:r w:rsidRPr="00BC56B4">
        <w:rPr>
          <w:rFonts w:ascii="Calibri" w:hAnsi="Calibri"/>
        </w:rPr>
        <w:lastRenderedPageBreak/>
        <w:t xml:space="preserve">peace that comes from the Lord. Our connectivity to Christ is the beginning of the peace of God. </w:t>
      </w:r>
    </w:p>
    <w:p w14:paraId="2DA82A9F" w14:textId="77777777" w:rsidR="00BC56B4" w:rsidRPr="00BC56B4" w:rsidRDefault="00BC56B4" w:rsidP="00BC56B4">
      <w:pPr>
        <w:spacing w:line="276" w:lineRule="auto"/>
        <w:rPr>
          <w:rFonts w:ascii="Calibri" w:hAnsi="Calibri"/>
        </w:rPr>
      </w:pPr>
    </w:p>
    <w:p w14:paraId="2777CE42" w14:textId="4BE2F7F5" w:rsidR="00BC56B4" w:rsidRPr="00BC56B4" w:rsidRDefault="00BC56B4" w:rsidP="00BC56B4">
      <w:pPr>
        <w:spacing w:line="276" w:lineRule="auto"/>
        <w:rPr>
          <w:rFonts w:ascii="Calibri" w:hAnsi="Calibri"/>
        </w:rPr>
      </w:pPr>
      <w:r w:rsidRPr="00BC56B4">
        <w:rPr>
          <w:rFonts w:ascii="Calibri" w:hAnsi="Calibri"/>
        </w:rPr>
        <w:t xml:space="preserve">To have the peace </w:t>
      </w:r>
      <w:r w:rsidRPr="00BC56B4">
        <w:rPr>
          <w:rFonts w:ascii="Calibri" w:hAnsi="Calibri"/>
          <w:i/>
          <w:iCs/>
        </w:rPr>
        <w:t xml:space="preserve">of </w:t>
      </w:r>
      <w:r w:rsidRPr="00BC56B4">
        <w:rPr>
          <w:rFonts w:ascii="Calibri" w:hAnsi="Calibri"/>
        </w:rPr>
        <w:t xml:space="preserve">God, we have to have peace </w:t>
      </w:r>
      <w:r w:rsidRPr="00BC56B4">
        <w:rPr>
          <w:rFonts w:ascii="Calibri" w:hAnsi="Calibri"/>
          <w:i/>
          <w:iCs/>
        </w:rPr>
        <w:t xml:space="preserve">with </w:t>
      </w:r>
      <w:r w:rsidRPr="00BC56B4">
        <w:rPr>
          <w:rFonts w:ascii="Calibri" w:hAnsi="Calibri"/>
        </w:rPr>
        <w:t>God. That comes by turning away from our sins</w:t>
      </w:r>
      <w:r w:rsidR="001F3E56">
        <w:rPr>
          <w:rFonts w:ascii="Calibri" w:hAnsi="Calibri"/>
        </w:rPr>
        <w:t>,</w:t>
      </w:r>
      <w:r w:rsidRPr="00BC56B4">
        <w:rPr>
          <w:rFonts w:ascii="Calibri" w:hAnsi="Calibri"/>
        </w:rPr>
        <w:t xml:space="preserve"> repent</w:t>
      </w:r>
      <w:r w:rsidR="001F3E56">
        <w:rPr>
          <w:rFonts w:ascii="Calibri" w:hAnsi="Calibri"/>
        </w:rPr>
        <w:t>ing,</w:t>
      </w:r>
      <w:r w:rsidRPr="00BC56B4">
        <w:rPr>
          <w:rFonts w:ascii="Calibri" w:hAnsi="Calibri"/>
        </w:rPr>
        <w:t xml:space="preserve"> and accepting by faith the free gift of salvation that God offers to us through His Son, Jesus Christ. When we do that, when we turn away from sin and self and we turn to the gospel, the resurrection of Christ, and we turn to Him by faith, then we begin to have that connectivity with Christ. I have a relationship with Christ. When I have a relationship with Christ, the peace of God can flow.</w:t>
      </w:r>
    </w:p>
    <w:p w14:paraId="3A30922B" w14:textId="77777777" w:rsidR="00BC56B4" w:rsidRPr="00BC56B4" w:rsidRDefault="00BC56B4" w:rsidP="00BC56B4">
      <w:pPr>
        <w:spacing w:line="276" w:lineRule="auto"/>
        <w:rPr>
          <w:rFonts w:ascii="Calibri" w:hAnsi="Calibri"/>
        </w:rPr>
      </w:pPr>
    </w:p>
    <w:p w14:paraId="74644D71" w14:textId="77777777" w:rsidR="00BC56B4" w:rsidRPr="00BC56B4" w:rsidRDefault="00BC56B4" w:rsidP="00BC56B4">
      <w:pPr>
        <w:spacing w:line="276" w:lineRule="auto"/>
        <w:rPr>
          <w:rFonts w:ascii="Calibri" w:hAnsi="Calibri"/>
        </w:rPr>
      </w:pPr>
      <w:r w:rsidRPr="00BC56B4">
        <w:rPr>
          <w:rFonts w:ascii="Calibri" w:hAnsi="Calibri"/>
        </w:rPr>
        <w:t xml:space="preserve">The Christian life is not just about being more religious. The Christian life is the life of Jesus flowing from Christ to me. It’s not just a list of dos and don'ts, and “I don't say this,” and “I don't go there,” and “I don't talk to these people.” It is the life of Christ that is flowing in us. </w:t>
      </w:r>
    </w:p>
    <w:p w14:paraId="46FBCF60" w14:textId="77777777" w:rsidR="00BC56B4" w:rsidRPr="00BC56B4" w:rsidRDefault="00BC56B4" w:rsidP="00BC56B4">
      <w:pPr>
        <w:spacing w:line="276" w:lineRule="auto"/>
        <w:rPr>
          <w:rFonts w:ascii="Calibri" w:hAnsi="Calibri"/>
        </w:rPr>
      </w:pPr>
    </w:p>
    <w:p w14:paraId="454F824C" w14:textId="77777777" w:rsidR="00BC56B4" w:rsidRPr="00BC56B4" w:rsidRDefault="00BC56B4" w:rsidP="00BC56B4">
      <w:pPr>
        <w:spacing w:line="276" w:lineRule="auto"/>
        <w:rPr>
          <w:rFonts w:ascii="Calibri" w:hAnsi="Calibri"/>
        </w:rPr>
      </w:pPr>
      <w:r w:rsidRPr="00BC56B4">
        <w:rPr>
          <w:rFonts w:ascii="Calibri" w:hAnsi="Calibri"/>
        </w:rPr>
        <w:t>That is why Jesus said:</w:t>
      </w:r>
    </w:p>
    <w:p w14:paraId="16467115" w14:textId="77777777" w:rsidR="00BC56B4" w:rsidRPr="00BC56B4" w:rsidRDefault="00BC56B4" w:rsidP="00BC56B4">
      <w:pPr>
        <w:spacing w:line="276" w:lineRule="auto"/>
        <w:rPr>
          <w:rFonts w:ascii="Calibri" w:hAnsi="Calibri"/>
        </w:rPr>
      </w:pPr>
      <w:r w:rsidRPr="00BC56B4">
        <w:rPr>
          <w:rFonts w:ascii="Calibri" w:hAnsi="Calibri"/>
        </w:rPr>
        <w:t xml:space="preserve">“I am the vine; you are the branches. If you remain in me, you will bear much fruit” (John 15:5). </w:t>
      </w:r>
    </w:p>
    <w:p w14:paraId="276CF372" w14:textId="77777777" w:rsidR="00BC56B4" w:rsidRPr="00BC56B4" w:rsidRDefault="00BC56B4" w:rsidP="00BC56B4">
      <w:pPr>
        <w:spacing w:line="276" w:lineRule="auto"/>
        <w:rPr>
          <w:rFonts w:ascii="Calibri" w:hAnsi="Calibri"/>
        </w:rPr>
      </w:pPr>
    </w:p>
    <w:p w14:paraId="19C41477" w14:textId="5D4F61A5" w:rsidR="00BC56B4" w:rsidRPr="00BC56B4" w:rsidRDefault="00BC56B4" w:rsidP="00BC56B4">
      <w:pPr>
        <w:spacing w:line="276" w:lineRule="auto"/>
        <w:rPr>
          <w:rFonts w:ascii="Calibri" w:hAnsi="Calibri"/>
        </w:rPr>
      </w:pPr>
      <w:r w:rsidRPr="00BC56B4">
        <w:rPr>
          <w:rFonts w:ascii="Calibri" w:hAnsi="Calibri"/>
        </w:rPr>
        <w:t xml:space="preserve">The peace of God is spiritual fruit. That is spiritual fruit that comes from your connection to Christ. Do you have that connectivity with Christ? </w:t>
      </w:r>
    </w:p>
    <w:p w14:paraId="1251C79D" w14:textId="77777777" w:rsidR="00BC56B4" w:rsidRPr="00BC56B4" w:rsidRDefault="00BC56B4" w:rsidP="00BC56B4">
      <w:pPr>
        <w:spacing w:line="276" w:lineRule="auto"/>
        <w:rPr>
          <w:rFonts w:ascii="Calibri" w:hAnsi="Calibri"/>
        </w:rPr>
      </w:pPr>
    </w:p>
    <w:p w14:paraId="66639638" w14:textId="77777777" w:rsidR="00BC56B4" w:rsidRPr="00BC56B4" w:rsidRDefault="00BC56B4" w:rsidP="00BC56B4">
      <w:pPr>
        <w:spacing w:line="276" w:lineRule="auto"/>
        <w:rPr>
          <w:rFonts w:ascii="Calibri" w:hAnsi="Calibri"/>
        </w:rPr>
      </w:pPr>
      <w:r w:rsidRPr="00BC56B4">
        <w:rPr>
          <w:rFonts w:ascii="Calibri" w:hAnsi="Calibri"/>
        </w:rPr>
        <w:t xml:space="preserve">In addition to that, we have to trust in God's sovereignty. </w:t>
      </w:r>
    </w:p>
    <w:p w14:paraId="1586C76D" w14:textId="77777777" w:rsidR="00BC56B4" w:rsidRPr="00BC56B4" w:rsidRDefault="00BC56B4" w:rsidP="00BC56B4">
      <w:pPr>
        <w:spacing w:line="276" w:lineRule="auto"/>
        <w:rPr>
          <w:rFonts w:ascii="Calibri" w:hAnsi="Calibri"/>
        </w:rPr>
      </w:pPr>
    </w:p>
    <w:p w14:paraId="6E9D5558" w14:textId="77777777" w:rsidR="00BC56B4" w:rsidRPr="00BC56B4" w:rsidRDefault="00BC56B4" w:rsidP="00BC56B4">
      <w:pPr>
        <w:spacing w:line="276" w:lineRule="auto"/>
        <w:rPr>
          <w:rFonts w:ascii="Calibri" w:hAnsi="Calibri"/>
        </w:rPr>
      </w:pPr>
      <w:r w:rsidRPr="00BC56B4">
        <w:rPr>
          <w:rFonts w:ascii="Calibri" w:hAnsi="Calibri"/>
        </w:rPr>
        <w:t>“His sovereignty rules over all” (Psalm 103:19).</w:t>
      </w:r>
    </w:p>
    <w:p w14:paraId="24E00C61" w14:textId="77777777" w:rsidR="00BC56B4" w:rsidRPr="00BC56B4" w:rsidRDefault="00BC56B4" w:rsidP="00BC56B4">
      <w:pPr>
        <w:spacing w:line="276" w:lineRule="auto"/>
        <w:rPr>
          <w:rFonts w:ascii="Calibri" w:hAnsi="Calibri"/>
        </w:rPr>
      </w:pPr>
    </w:p>
    <w:p w14:paraId="42479F02" w14:textId="52000B7D" w:rsidR="00BC56B4" w:rsidRPr="00BC56B4" w:rsidRDefault="00BC56B4" w:rsidP="00BC56B4">
      <w:pPr>
        <w:spacing w:line="276" w:lineRule="auto"/>
        <w:rPr>
          <w:rFonts w:ascii="Calibri" w:hAnsi="Calibri"/>
        </w:rPr>
      </w:pPr>
      <w:r w:rsidRPr="00BC56B4">
        <w:rPr>
          <w:rFonts w:ascii="Calibri" w:hAnsi="Calibri"/>
        </w:rPr>
        <w:t>That means that when we're going through hardships that we don't understand, we trust that God does. The reason that you can be okay today is not because you have all the answers, it's because you know the one who does. God knows what you don't</w:t>
      </w:r>
      <w:r w:rsidR="001F3E56">
        <w:rPr>
          <w:rFonts w:ascii="Calibri" w:hAnsi="Calibri"/>
        </w:rPr>
        <w:t>. Y</w:t>
      </w:r>
      <w:r w:rsidRPr="00BC56B4">
        <w:rPr>
          <w:rFonts w:ascii="Calibri" w:hAnsi="Calibri"/>
        </w:rPr>
        <w:t xml:space="preserve">ou can trust Him. That's why you can have peace. </w:t>
      </w:r>
    </w:p>
    <w:p w14:paraId="50ABEB4A" w14:textId="77777777" w:rsidR="00BC56B4" w:rsidRPr="00BC56B4" w:rsidRDefault="00BC56B4" w:rsidP="00BC56B4">
      <w:pPr>
        <w:spacing w:line="276" w:lineRule="auto"/>
        <w:rPr>
          <w:rFonts w:ascii="Calibri" w:hAnsi="Calibri"/>
        </w:rPr>
      </w:pPr>
    </w:p>
    <w:p w14:paraId="6E6E4E5F" w14:textId="43F64994" w:rsidR="00BC56B4" w:rsidRPr="00BC56B4" w:rsidRDefault="00BC56B4" w:rsidP="00BC56B4">
      <w:pPr>
        <w:spacing w:line="276" w:lineRule="auto"/>
        <w:rPr>
          <w:rFonts w:ascii="Calibri" w:hAnsi="Calibri"/>
        </w:rPr>
      </w:pPr>
      <w:r w:rsidRPr="00BC56B4">
        <w:rPr>
          <w:rFonts w:ascii="Calibri" w:hAnsi="Calibri"/>
        </w:rPr>
        <w:t>Peace doesn't come through productivity</w:t>
      </w:r>
      <w:r w:rsidR="001F3E56">
        <w:rPr>
          <w:rFonts w:ascii="Calibri" w:hAnsi="Calibri"/>
        </w:rPr>
        <w:t xml:space="preserve"> – </w:t>
      </w:r>
      <w:r w:rsidRPr="00BC56B4">
        <w:rPr>
          <w:rFonts w:ascii="Calibri" w:hAnsi="Calibri"/>
        </w:rPr>
        <w:t>“I have to get more stuff done.” Peace doesn't come through people. People will let us down. Peace doesn't come through perseverance</w:t>
      </w:r>
      <w:r w:rsidR="001F3E56">
        <w:rPr>
          <w:rFonts w:ascii="Calibri" w:hAnsi="Calibri"/>
        </w:rPr>
        <w:t xml:space="preserve"> – </w:t>
      </w:r>
      <w:r w:rsidRPr="00BC56B4">
        <w:rPr>
          <w:rFonts w:ascii="Calibri" w:hAnsi="Calibri"/>
        </w:rPr>
        <w:t xml:space="preserve">“I'm just going to run through that glass window and get to my goal.” No, it doesn't work that way. Peace comes through the presence of Jesus flowing in us. That's where it starts. </w:t>
      </w:r>
    </w:p>
    <w:p w14:paraId="18C18036" w14:textId="77777777" w:rsidR="00BC56B4" w:rsidRPr="00BC56B4" w:rsidRDefault="00BC56B4" w:rsidP="00BC56B4">
      <w:pPr>
        <w:spacing w:line="276" w:lineRule="auto"/>
        <w:rPr>
          <w:rFonts w:ascii="Calibri" w:hAnsi="Calibri"/>
        </w:rPr>
      </w:pPr>
    </w:p>
    <w:p w14:paraId="52604818" w14:textId="77777777" w:rsidR="00BC56B4" w:rsidRPr="00BC56B4" w:rsidRDefault="00BC56B4" w:rsidP="00BC56B4">
      <w:pPr>
        <w:spacing w:line="276" w:lineRule="auto"/>
        <w:rPr>
          <w:rFonts w:ascii="Calibri" w:hAnsi="Calibri"/>
          <w:b/>
          <w:bCs/>
        </w:rPr>
      </w:pPr>
      <w:r w:rsidRPr="00BC56B4">
        <w:rPr>
          <w:rFonts w:ascii="Calibri" w:hAnsi="Calibri"/>
          <w:b/>
          <w:bCs/>
        </w:rPr>
        <w:t>2. My Peace Grows through Daily Dependence on Christ.</w:t>
      </w:r>
    </w:p>
    <w:p w14:paraId="52BAAE90" w14:textId="77777777" w:rsidR="00BC56B4" w:rsidRPr="00BC56B4" w:rsidRDefault="00BC56B4" w:rsidP="00BC56B4">
      <w:pPr>
        <w:spacing w:line="276" w:lineRule="auto"/>
        <w:rPr>
          <w:rFonts w:ascii="Calibri" w:hAnsi="Calibri"/>
        </w:rPr>
      </w:pPr>
    </w:p>
    <w:p w14:paraId="5EC7AF17" w14:textId="2B4C4B07" w:rsidR="00BC56B4" w:rsidRPr="00BC56B4" w:rsidRDefault="00BC56B4" w:rsidP="00BC56B4">
      <w:pPr>
        <w:spacing w:line="276" w:lineRule="auto"/>
        <w:rPr>
          <w:rFonts w:ascii="Calibri" w:hAnsi="Calibri"/>
        </w:rPr>
      </w:pPr>
      <w:r w:rsidRPr="00BC56B4">
        <w:rPr>
          <w:rFonts w:ascii="Calibri" w:hAnsi="Calibri"/>
        </w:rPr>
        <w:lastRenderedPageBreak/>
        <w:t>We have to mature in that peace. The peace of God is not something that just floods our life the moment that we become a follower of Jesus. Sometimes I talk to new believers, new Christ-followers</w:t>
      </w:r>
      <w:r w:rsidR="001B70DE">
        <w:rPr>
          <w:rFonts w:ascii="Calibri" w:hAnsi="Calibri"/>
        </w:rPr>
        <w:t xml:space="preserve"> who </w:t>
      </w:r>
      <w:r w:rsidRPr="00BC56B4">
        <w:rPr>
          <w:rFonts w:ascii="Calibri" w:hAnsi="Calibri"/>
        </w:rPr>
        <w:t>say, “I became a Christian, but I'm still discouraged.” “I became a Christian, but I'm still married to them.” “My boss is still driving me crazy at work. I thought when I became a person of faith</w:t>
      </w:r>
      <w:r w:rsidR="001B70DE">
        <w:rPr>
          <w:rFonts w:ascii="Calibri" w:hAnsi="Calibri"/>
        </w:rPr>
        <w:t xml:space="preserve"> that </w:t>
      </w:r>
      <w:r w:rsidRPr="00BC56B4">
        <w:rPr>
          <w:rFonts w:ascii="Calibri" w:hAnsi="Calibri"/>
        </w:rPr>
        <w:t xml:space="preserve">some of those things would change.” What God wants to do is to change you. God wants to change you from the inside out, and that takes a little time. </w:t>
      </w:r>
    </w:p>
    <w:p w14:paraId="2D94EAF6" w14:textId="77777777" w:rsidR="00BC56B4" w:rsidRPr="00BC56B4" w:rsidRDefault="00BC56B4" w:rsidP="00BC56B4">
      <w:pPr>
        <w:spacing w:line="276" w:lineRule="auto"/>
        <w:rPr>
          <w:rFonts w:ascii="Calibri" w:hAnsi="Calibri"/>
        </w:rPr>
      </w:pPr>
    </w:p>
    <w:p w14:paraId="45069E88" w14:textId="77777777" w:rsidR="00BC56B4" w:rsidRPr="00BC56B4" w:rsidRDefault="00BC56B4" w:rsidP="00BC56B4">
      <w:pPr>
        <w:spacing w:line="276" w:lineRule="auto"/>
        <w:rPr>
          <w:rFonts w:ascii="Calibri" w:hAnsi="Calibri"/>
        </w:rPr>
      </w:pPr>
      <w:r w:rsidRPr="00BC56B4">
        <w:rPr>
          <w:rFonts w:ascii="Calibri" w:hAnsi="Calibri"/>
        </w:rPr>
        <w:t xml:space="preserve">“I don’t say this out of need, for I have </w:t>
      </w:r>
      <w:r w:rsidRPr="00BC56B4">
        <w:rPr>
          <w:rFonts w:ascii="Calibri" w:hAnsi="Calibri"/>
          <w:u w:val="single"/>
        </w:rPr>
        <w:t>learned</w:t>
      </w:r>
      <w:r w:rsidRPr="00BC56B4">
        <w:rPr>
          <w:rFonts w:ascii="Calibri" w:hAnsi="Calibri"/>
        </w:rPr>
        <w:t xml:space="preserve"> to be content in whatever circumstances I find myself” (Philippians 4:11).</w:t>
      </w:r>
    </w:p>
    <w:p w14:paraId="29FCA5F8" w14:textId="77777777" w:rsidR="00BC56B4" w:rsidRPr="00BC56B4" w:rsidRDefault="00BC56B4" w:rsidP="00BC56B4">
      <w:pPr>
        <w:spacing w:line="276" w:lineRule="auto"/>
        <w:rPr>
          <w:rFonts w:ascii="Calibri" w:hAnsi="Calibri"/>
        </w:rPr>
      </w:pPr>
    </w:p>
    <w:p w14:paraId="5C77D769" w14:textId="1D059815" w:rsidR="00BC56B4" w:rsidRPr="00BC56B4" w:rsidRDefault="00BC56B4" w:rsidP="00BC56B4">
      <w:pPr>
        <w:spacing w:line="276" w:lineRule="auto"/>
        <w:rPr>
          <w:rFonts w:ascii="Calibri" w:hAnsi="Calibri"/>
        </w:rPr>
      </w:pPr>
      <w:r w:rsidRPr="00BC56B4">
        <w:rPr>
          <w:rFonts w:ascii="Calibri" w:hAnsi="Calibri"/>
        </w:rPr>
        <w:t>I underline the word “learned” because we have to learn to be content. We have to learn to have peace. We have to learn to be joyful. It’s easy to focus on everything that's negative</w:t>
      </w:r>
      <w:r w:rsidR="001B70DE">
        <w:rPr>
          <w:rFonts w:ascii="Calibri" w:hAnsi="Calibri"/>
        </w:rPr>
        <w:t>, wrong, and discouraging.</w:t>
      </w:r>
    </w:p>
    <w:p w14:paraId="7C8FB972" w14:textId="77777777" w:rsidR="00BC56B4" w:rsidRPr="00BC56B4" w:rsidRDefault="00BC56B4" w:rsidP="00BC56B4">
      <w:pPr>
        <w:spacing w:line="276" w:lineRule="auto"/>
        <w:rPr>
          <w:rFonts w:ascii="Calibri" w:hAnsi="Calibri"/>
        </w:rPr>
      </w:pPr>
    </w:p>
    <w:p w14:paraId="30CA569B" w14:textId="77777777" w:rsidR="00BC56B4" w:rsidRPr="00BC56B4" w:rsidRDefault="00BC56B4" w:rsidP="00BC56B4">
      <w:pPr>
        <w:spacing w:line="276" w:lineRule="auto"/>
        <w:rPr>
          <w:rFonts w:ascii="Calibri" w:hAnsi="Calibri"/>
        </w:rPr>
      </w:pPr>
      <w:r w:rsidRPr="00BC56B4">
        <w:rPr>
          <w:rFonts w:ascii="Calibri" w:hAnsi="Calibri"/>
        </w:rPr>
        <w:t xml:space="preserve">I want to ask you today, what are a couple of things that you're thankful to God for? I know you could make a long list of all the hurts, struggles, and hardships, but there has to be some of the great things that God is doing as well. Paul said, “I have learned the process of being content.” In other words, I didn't just say a prayer to God and then flip a switch on and then all my circumstances got great, I feel better, and everything's easy and perfect now. I had to learn it. I had to go through that process, if you will. </w:t>
      </w:r>
    </w:p>
    <w:p w14:paraId="5D694C74" w14:textId="77777777" w:rsidR="00BC56B4" w:rsidRPr="00BC56B4" w:rsidRDefault="00BC56B4" w:rsidP="00BC56B4">
      <w:pPr>
        <w:spacing w:line="276" w:lineRule="auto"/>
        <w:rPr>
          <w:rFonts w:ascii="Calibri" w:hAnsi="Calibri"/>
        </w:rPr>
      </w:pPr>
    </w:p>
    <w:p w14:paraId="2BA6D74F" w14:textId="2778504E" w:rsidR="00BC56B4" w:rsidRPr="00BC56B4" w:rsidRDefault="00BC56B4" w:rsidP="00BC56B4">
      <w:pPr>
        <w:spacing w:line="276" w:lineRule="auto"/>
        <w:rPr>
          <w:rFonts w:ascii="Calibri" w:hAnsi="Calibri"/>
        </w:rPr>
      </w:pPr>
      <w:r w:rsidRPr="00BC56B4">
        <w:rPr>
          <w:rFonts w:ascii="Calibri" w:hAnsi="Calibri"/>
        </w:rPr>
        <w:t>To be content actually means to be contained. In the language of the New Testament, it literally means to have contained desires. A person who</w:t>
      </w:r>
      <w:r w:rsidR="001B70DE">
        <w:rPr>
          <w:rFonts w:ascii="Calibri" w:hAnsi="Calibri"/>
        </w:rPr>
        <w:t xml:space="preserve"> i</w:t>
      </w:r>
      <w:r w:rsidRPr="00BC56B4">
        <w:rPr>
          <w:rFonts w:ascii="Calibri" w:hAnsi="Calibri"/>
        </w:rPr>
        <w:t xml:space="preserve">s discontent has uncontained desires. When I have desires that are beyond expectations, then I get discontent. When I have contained desires, that's when I have contentment. </w:t>
      </w:r>
    </w:p>
    <w:p w14:paraId="3A9EAB05" w14:textId="77777777" w:rsidR="00BC56B4" w:rsidRPr="00BC56B4" w:rsidRDefault="00BC56B4" w:rsidP="00BC56B4">
      <w:pPr>
        <w:spacing w:line="276" w:lineRule="auto"/>
        <w:rPr>
          <w:rFonts w:ascii="Calibri" w:hAnsi="Calibri"/>
        </w:rPr>
      </w:pPr>
    </w:p>
    <w:p w14:paraId="7413B6EE" w14:textId="77777777" w:rsidR="00BC56B4" w:rsidRPr="00BC56B4" w:rsidRDefault="00BC56B4" w:rsidP="00BC56B4">
      <w:pPr>
        <w:spacing w:line="276" w:lineRule="auto"/>
        <w:rPr>
          <w:rFonts w:ascii="Calibri" w:hAnsi="Calibri"/>
        </w:rPr>
      </w:pPr>
      <w:r w:rsidRPr="00BC56B4">
        <w:rPr>
          <w:rFonts w:ascii="Calibri" w:hAnsi="Calibri"/>
        </w:rPr>
        <w:t>“I have learned to be content in whatever circumstances. I know how to make do with little, and I know how to make do with a lot. In any and all circumstances I have learned the secret of being content—whether well fed or hungry, whether in abundance or in need” (Philippians 4:11-12).</w:t>
      </w:r>
    </w:p>
    <w:p w14:paraId="335DB9AE" w14:textId="77777777" w:rsidR="00BC56B4" w:rsidRPr="00BC56B4" w:rsidRDefault="00BC56B4" w:rsidP="00BC56B4">
      <w:pPr>
        <w:spacing w:line="276" w:lineRule="auto"/>
        <w:rPr>
          <w:rFonts w:ascii="Calibri" w:hAnsi="Calibri"/>
        </w:rPr>
      </w:pPr>
    </w:p>
    <w:p w14:paraId="2DA90D5F" w14:textId="77777777" w:rsidR="00BC56B4" w:rsidRPr="00BC56B4" w:rsidRDefault="00BC56B4" w:rsidP="00BC56B4">
      <w:pPr>
        <w:spacing w:line="276" w:lineRule="auto"/>
        <w:rPr>
          <w:rFonts w:ascii="Calibri" w:hAnsi="Calibri"/>
        </w:rPr>
      </w:pPr>
      <w:r w:rsidRPr="00BC56B4">
        <w:rPr>
          <w:rFonts w:ascii="Calibri" w:hAnsi="Calibri"/>
        </w:rPr>
        <w:t xml:space="preserve">I love this because it's so easy to think that contentment, joy, and peace comes through provision, through stuff. Paul says, “There have been some seasons in my life where I had a lot and I learned to be content. When you have a lot, then you tend to want more. Also, when you have little and you're thinking, “I would give anything just to be able to make it today,” there can be a discontent in our spirit as well. </w:t>
      </w:r>
    </w:p>
    <w:p w14:paraId="4972C217" w14:textId="77777777" w:rsidR="00BC56B4" w:rsidRPr="00BC56B4" w:rsidRDefault="00BC56B4" w:rsidP="00BC56B4">
      <w:pPr>
        <w:spacing w:line="276" w:lineRule="auto"/>
        <w:rPr>
          <w:rFonts w:ascii="Calibri" w:hAnsi="Calibri"/>
        </w:rPr>
      </w:pPr>
    </w:p>
    <w:p w14:paraId="528CB842" w14:textId="77777777" w:rsidR="00BC56B4" w:rsidRPr="00BC56B4" w:rsidRDefault="00BC56B4" w:rsidP="00BC56B4">
      <w:pPr>
        <w:spacing w:line="276" w:lineRule="auto"/>
        <w:rPr>
          <w:rFonts w:ascii="Calibri" w:hAnsi="Calibri"/>
        </w:rPr>
      </w:pPr>
      <w:r w:rsidRPr="00BC56B4">
        <w:rPr>
          <w:rFonts w:ascii="Calibri" w:hAnsi="Calibri"/>
        </w:rPr>
        <w:lastRenderedPageBreak/>
        <w:t xml:space="preserve">He says, “It doesn't matter what my financial status is. It doesn't matter where I'm living. It doesn't matter all the external things that are going on. In my own experience, I learned to be content in whatever circumstance.” Wow. That is something spectacular. It's beautiful to see.  </w:t>
      </w:r>
    </w:p>
    <w:p w14:paraId="7B8595E3" w14:textId="77777777" w:rsidR="00BC56B4" w:rsidRPr="00BC56B4" w:rsidRDefault="00BC56B4" w:rsidP="00BC56B4">
      <w:pPr>
        <w:spacing w:line="276" w:lineRule="auto"/>
        <w:rPr>
          <w:rFonts w:ascii="Calibri" w:hAnsi="Calibri"/>
        </w:rPr>
      </w:pPr>
    </w:p>
    <w:p w14:paraId="4ED42478" w14:textId="6BC0B810" w:rsidR="00BC56B4" w:rsidRPr="00BC56B4" w:rsidRDefault="00BC56B4" w:rsidP="00BC56B4">
      <w:pPr>
        <w:spacing w:line="276" w:lineRule="auto"/>
        <w:rPr>
          <w:rFonts w:ascii="Calibri" w:hAnsi="Calibri"/>
        </w:rPr>
      </w:pPr>
      <w:r w:rsidRPr="00BC56B4">
        <w:rPr>
          <w:rFonts w:ascii="Calibri" w:hAnsi="Calibri"/>
        </w:rPr>
        <w:t>There have certainly been times in my life whe</w:t>
      </w:r>
      <w:r w:rsidR="003B3747">
        <w:rPr>
          <w:rFonts w:ascii="Calibri" w:hAnsi="Calibri"/>
        </w:rPr>
        <w:t>n</w:t>
      </w:r>
      <w:r w:rsidRPr="00BC56B4">
        <w:rPr>
          <w:rFonts w:ascii="Calibri" w:hAnsi="Calibri"/>
        </w:rPr>
        <w:t xml:space="preserve"> I wasn't exactly feeling the peace. Gena and I spent the better part of a decade trying to have children. People would say, “Are you going to have kids?” and we’d say, “We’re working on it. We’re doing everything that we can.” That was a struggle. T</w:t>
      </w:r>
      <w:r w:rsidR="003B3747">
        <w:rPr>
          <w:rFonts w:ascii="Calibri" w:hAnsi="Calibri"/>
        </w:rPr>
        <w:t xml:space="preserve">here </w:t>
      </w:r>
      <w:r w:rsidRPr="00BC56B4">
        <w:rPr>
          <w:rFonts w:ascii="Calibri" w:hAnsi="Calibri"/>
        </w:rPr>
        <w:t xml:space="preserve">was a lot of angst and pain that was there. </w:t>
      </w:r>
    </w:p>
    <w:p w14:paraId="3B87E4F0" w14:textId="77777777" w:rsidR="00BC56B4" w:rsidRPr="00BC56B4" w:rsidRDefault="00BC56B4" w:rsidP="00BC56B4">
      <w:pPr>
        <w:spacing w:line="276" w:lineRule="auto"/>
        <w:rPr>
          <w:rFonts w:ascii="Calibri" w:hAnsi="Calibri"/>
        </w:rPr>
      </w:pPr>
    </w:p>
    <w:p w14:paraId="6766A0C1" w14:textId="77777777" w:rsidR="00BC56B4" w:rsidRPr="00BC56B4" w:rsidRDefault="00BC56B4" w:rsidP="00BC56B4">
      <w:pPr>
        <w:spacing w:line="276" w:lineRule="auto"/>
        <w:rPr>
          <w:rFonts w:ascii="Calibri" w:hAnsi="Calibri"/>
        </w:rPr>
      </w:pPr>
      <w:r w:rsidRPr="00BC56B4">
        <w:rPr>
          <w:rFonts w:ascii="Calibri" w:hAnsi="Calibri"/>
        </w:rPr>
        <w:t xml:space="preserve">Earlier this year, my stepdad passed away tragically, suddenly. That was difficult. Pain does not cease, but you know what we can do? We can learn to have peace in the middle of pain. </w:t>
      </w:r>
    </w:p>
    <w:p w14:paraId="6731F696" w14:textId="77777777" w:rsidR="00BC56B4" w:rsidRPr="00BC56B4" w:rsidRDefault="00BC56B4" w:rsidP="00BC56B4">
      <w:pPr>
        <w:spacing w:line="276" w:lineRule="auto"/>
        <w:rPr>
          <w:rFonts w:ascii="Calibri" w:hAnsi="Calibri"/>
        </w:rPr>
      </w:pPr>
    </w:p>
    <w:p w14:paraId="02CDB69B" w14:textId="77777777" w:rsidR="00BC56B4" w:rsidRPr="00BC56B4" w:rsidRDefault="00BC56B4" w:rsidP="00BC56B4">
      <w:pPr>
        <w:spacing w:line="276" w:lineRule="auto"/>
        <w:rPr>
          <w:rFonts w:ascii="Calibri" w:hAnsi="Calibri"/>
        </w:rPr>
      </w:pPr>
      <w:r w:rsidRPr="00BC56B4">
        <w:rPr>
          <w:rFonts w:ascii="Calibri" w:hAnsi="Calibri"/>
        </w:rPr>
        <w:t xml:space="preserve">I think we have to quit thinking about our life as “my life is going well” or “my life is going bad.” There are always going to be good and bad in all things. There are going to be some good things. There are going to be some bad things. As God works in your life and you learn the secret of contentment that Paul is talking about, you understand that nothing is ever perfect, but you have the presence of Jesus with you. You have the power of God beside you. You have the promises of God along with you. When those things are intact and when those things are with us, we can experience peace. </w:t>
      </w:r>
    </w:p>
    <w:p w14:paraId="28E3112E" w14:textId="77777777" w:rsidR="00BC56B4" w:rsidRPr="00BC56B4" w:rsidRDefault="00BC56B4" w:rsidP="00BC56B4">
      <w:pPr>
        <w:spacing w:line="276" w:lineRule="auto"/>
        <w:rPr>
          <w:rFonts w:ascii="Calibri" w:hAnsi="Calibri"/>
        </w:rPr>
      </w:pPr>
    </w:p>
    <w:p w14:paraId="2A16E662" w14:textId="77777777" w:rsidR="00BC56B4" w:rsidRPr="00BC56B4" w:rsidRDefault="00BC56B4" w:rsidP="00BC56B4">
      <w:pPr>
        <w:spacing w:line="276" w:lineRule="auto"/>
        <w:rPr>
          <w:rFonts w:ascii="Calibri" w:hAnsi="Calibri"/>
        </w:rPr>
      </w:pPr>
      <w:r w:rsidRPr="00BC56B4">
        <w:rPr>
          <w:rFonts w:ascii="Calibri" w:hAnsi="Calibri"/>
        </w:rPr>
        <w:t xml:space="preserve">I can have pain and I can have peace at the same time. I can be frustrated with my job, yet at the same time I can feel the presence of Jesus sustaining me. A lot of times the presence of Jesus is the thing that gives us the strength to keep pressing on. It gives us that stability. Even though we have a lot to be discouraged about, I'm encouraged because of what God is doing in my own life. In all these situations, we have to grow and learn to be content. </w:t>
      </w:r>
    </w:p>
    <w:p w14:paraId="4B9111D2" w14:textId="77777777" w:rsidR="00BC56B4" w:rsidRPr="00BC56B4" w:rsidRDefault="00BC56B4" w:rsidP="00BC56B4">
      <w:pPr>
        <w:spacing w:line="276" w:lineRule="auto"/>
        <w:rPr>
          <w:rFonts w:ascii="Calibri" w:hAnsi="Calibri"/>
        </w:rPr>
      </w:pPr>
    </w:p>
    <w:p w14:paraId="1765856D" w14:textId="77777777" w:rsidR="00BC56B4" w:rsidRPr="00BC56B4" w:rsidRDefault="00BC56B4" w:rsidP="00BC56B4">
      <w:pPr>
        <w:spacing w:line="276" w:lineRule="auto"/>
        <w:rPr>
          <w:rFonts w:ascii="Calibri" w:hAnsi="Calibri"/>
        </w:rPr>
      </w:pPr>
      <w:r w:rsidRPr="00BC56B4">
        <w:rPr>
          <w:rFonts w:ascii="Calibri" w:hAnsi="Calibri"/>
        </w:rPr>
        <w:t xml:space="preserve">Pain teaches us that we can't do it our own way. It shows us that we make messes that only He can help us with. If you're going through pain, God is doing you a favor. He's teaching you to depend on Him. That’s what pain does. Pain teaches us that we have to rely on God. It reminds us, “Oh, I can't handle this all by myself. I’ve got to find the Lord. What does God have to say about this? What does God want to do?” It's beautiful. </w:t>
      </w:r>
    </w:p>
    <w:p w14:paraId="2CBC5BCC" w14:textId="77777777" w:rsidR="00BC56B4" w:rsidRPr="00BC56B4" w:rsidRDefault="00BC56B4" w:rsidP="00BC56B4">
      <w:pPr>
        <w:spacing w:line="276" w:lineRule="auto"/>
        <w:rPr>
          <w:rFonts w:ascii="Calibri" w:hAnsi="Calibri"/>
        </w:rPr>
      </w:pPr>
    </w:p>
    <w:p w14:paraId="511A7999" w14:textId="77777777" w:rsidR="00BC56B4" w:rsidRPr="00BC56B4" w:rsidRDefault="00BC56B4" w:rsidP="00BC56B4">
      <w:pPr>
        <w:spacing w:line="276" w:lineRule="auto"/>
        <w:rPr>
          <w:rFonts w:ascii="Calibri" w:hAnsi="Calibri"/>
        </w:rPr>
      </w:pPr>
      <w:r w:rsidRPr="00BC56B4">
        <w:rPr>
          <w:rFonts w:ascii="Calibri" w:hAnsi="Calibri"/>
        </w:rPr>
        <w:t xml:space="preserve">Paul says, “I learned to be content.” Every day you have to work on your personal peace. If you’re going to be a person who has contained desires and is content in all things, you have to work on that. You have to choose, “I'm not going to meditate on certain things. I'm not going to think about certain things. I </w:t>
      </w:r>
      <w:r w:rsidRPr="00BC56B4">
        <w:rPr>
          <w:rFonts w:ascii="Calibri" w:hAnsi="Calibri"/>
          <w:i/>
          <w:iCs/>
        </w:rPr>
        <w:t>am</w:t>
      </w:r>
      <w:r w:rsidRPr="00BC56B4">
        <w:rPr>
          <w:rFonts w:ascii="Calibri" w:hAnsi="Calibri"/>
        </w:rPr>
        <w:t xml:space="preserve"> going to do certain things that enhance my spiritual life and my connectivity to Christ and my spiritual vitality. I want to enhance those things so that I can walk </w:t>
      </w:r>
      <w:r w:rsidRPr="00BC56B4">
        <w:rPr>
          <w:rFonts w:ascii="Calibri" w:hAnsi="Calibri"/>
        </w:rPr>
        <w:lastRenderedPageBreak/>
        <w:t xml:space="preserve">with God and I can walk in the power of His Spirit, so that I can have the presence and the fruit of the Spirit in my life no matter what is going on.” That’s the truth. The truth is there will always be things that are wrong. </w:t>
      </w:r>
    </w:p>
    <w:p w14:paraId="7FB7D046" w14:textId="77777777" w:rsidR="00BC56B4" w:rsidRPr="00BC56B4" w:rsidRDefault="00BC56B4" w:rsidP="00BC56B4">
      <w:pPr>
        <w:spacing w:line="276" w:lineRule="auto"/>
        <w:rPr>
          <w:rFonts w:ascii="Calibri" w:hAnsi="Calibri"/>
        </w:rPr>
      </w:pPr>
    </w:p>
    <w:p w14:paraId="49BE0AA2" w14:textId="77777777" w:rsidR="00BC56B4" w:rsidRPr="00BC56B4" w:rsidRDefault="00BC56B4" w:rsidP="00BC56B4">
      <w:pPr>
        <w:spacing w:line="276" w:lineRule="auto"/>
        <w:rPr>
          <w:rFonts w:ascii="Calibri" w:hAnsi="Calibri"/>
        </w:rPr>
      </w:pPr>
      <w:r w:rsidRPr="00BC56B4">
        <w:rPr>
          <w:rFonts w:ascii="Calibri" w:hAnsi="Calibri"/>
        </w:rPr>
        <w:t>I love this. When Paul talks about the secret of contentment, I think this is what he's talking about. A lot of people think that I'll be content when I get my circumstances fixed. “I would love to be content, but do you know who I'm married to?” “I would love to be content, but if you met my boss…” “I would love to be content, but if you see my bank account is that even possible?” Paul says, “I know how to have a lot. I know how to have a little. I found contentment in whatever stage of life. There are a lot of things I can't control, so I'm not going to let my circumstances dictate my joy, my peace, my happiness. I learned the secret of being content.”</w:t>
      </w:r>
    </w:p>
    <w:p w14:paraId="1AAAD6C6" w14:textId="77777777" w:rsidR="00BC56B4" w:rsidRPr="00BC56B4" w:rsidRDefault="00BC56B4" w:rsidP="00BC56B4">
      <w:pPr>
        <w:spacing w:line="276" w:lineRule="auto"/>
        <w:rPr>
          <w:rFonts w:ascii="Calibri" w:hAnsi="Calibri"/>
        </w:rPr>
      </w:pPr>
    </w:p>
    <w:p w14:paraId="26FE2F51" w14:textId="77777777" w:rsidR="00BC56B4" w:rsidRPr="00BC56B4" w:rsidRDefault="00BC56B4" w:rsidP="00BC56B4">
      <w:pPr>
        <w:spacing w:line="276" w:lineRule="auto"/>
        <w:rPr>
          <w:rFonts w:ascii="Calibri" w:hAnsi="Calibri"/>
        </w:rPr>
      </w:pPr>
      <w:r w:rsidRPr="00BC56B4">
        <w:rPr>
          <w:rFonts w:ascii="Calibri" w:hAnsi="Calibri"/>
        </w:rPr>
        <w:t xml:space="preserve">Here's the problem. A lot of people are waiting to have the peace of God. “Next year, when this situation resolves itself, I'll have peace.” When I can change jobs, I'll have peace.” When so-and-so quits doing this to me, I'll have peace.” Here’s the problem. If the circumstances have to get fixed, we'll never get there. In one moment you're having problems with your job, and then maybe you get your job problems resolved, and then now you have a health crisis. Then maybe you get your health going the right direction, but then all of a sudden now you have a financial problem. That’s called life. Life is always moving. You can fix some things; you can't fix other things. Let’s not wait to be people of peace until everything gets okay. If you wait, you're probably never going to get there. </w:t>
      </w:r>
    </w:p>
    <w:p w14:paraId="0069F18C" w14:textId="77777777" w:rsidR="00BC56B4" w:rsidRPr="00BC56B4" w:rsidRDefault="00BC56B4" w:rsidP="00BC56B4">
      <w:pPr>
        <w:spacing w:line="276" w:lineRule="auto"/>
        <w:rPr>
          <w:rFonts w:ascii="Calibri" w:hAnsi="Calibri"/>
        </w:rPr>
      </w:pPr>
    </w:p>
    <w:p w14:paraId="7B644765" w14:textId="77777777" w:rsidR="00BC56B4" w:rsidRPr="00BC56B4" w:rsidRDefault="00BC56B4" w:rsidP="00BC56B4">
      <w:pPr>
        <w:spacing w:line="276" w:lineRule="auto"/>
        <w:rPr>
          <w:rFonts w:ascii="Calibri" w:hAnsi="Calibri"/>
        </w:rPr>
      </w:pPr>
      <w:r w:rsidRPr="00BC56B4">
        <w:rPr>
          <w:rFonts w:ascii="Calibri" w:hAnsi="Calibri"/>
        </w:rPr>
        <w:t xml:space="preserve">Peace that Christ is offering to us, the peace that the apostle is talking about is something that is not tied to circumstances. He's saying peace is something that God does in your heart. That's the secret of contentment is that it's not based on the externals. It's not based on all this stuff. God wants you to be peaceful right where you are, no matter what's going on in your life. Peace doesn't come from the circumstances, it comes from a person. Paul learns that and he challenges us with it. </w:t>
      </w:r>
    </w:p>
    <w:p w14:paraId="5113EF18" w14:textId="77777777" w:rsidR="00BC56B4" w:rsidRPr="00BC56B4" w:rsidRDefault="00BC56B4" w:rsidP="00BC56B4">
      <w:pPr>
        <w:spacing w:line="276" w:lineRule="auto"/>
        <w:rPr>
          <w:rFonts w:ascii="Calibri" w:hAnsi="Calibri"/>
        </w:rPr>
      </w:pPr>
    </w:p>
    <w:p w14:paraId="04C8481C" w14:textId="5B621D1F" w:rsidR="00BC56B4" w:rsidRPr="00BC56B4" w:rsidRDefault="00BC56B4" w:rsidP="00BC56B4">
      <w:pPr>
        <w:spacing w:line="276" w:lineRule="auto"/>
        <w:rPr>
          <w:rFonts w:ascii="Calibri" w:hAnsi="Calibri"/>
        </w:rPr>
      </w:pPr>
      <w:r w:rsidRPr="00BC56B4">
        <w:rPr>
          <w:rFonts w:ascii="Calibri" w:hAnsi="Calibri"/>
        </w:rPr>
        <w:t>After Paul’s conversion to Christianity, he went to the Arabian desert and spent three years with the Lord. When you read Acts, sometimes you think that maybe Paul just started immediately preaching and teaching and traveling the world. He didn't tarry long, but he did go and spend those three years with the Lord, just letting God nurture his soul and spirit, and work in his heart and life. As a result, what happened? Paul says, “I've learned the secret of contentment. I've learned to be content in all things.”</w:t>
      </w:r>
    </w:p>
    <w:p w14:paraId="12830C3A" w14:textId="77777777" w:rsidR="00BC56B4" w:rsidRPr="00BC56B4" w:rsidRDefault="00BC56B4" w:rsidP="00BC56B4">
      <w:pPr>
        <w:spacing w:line="276" w:lineRule="auto"/>
        <w:rPr>
          <w:rFonts w:ascii="Calibri" w:hAnsi="Calibri"/>
        </w:rPr>
      </w:pPr>
    </w:p>
    <w:p w14:paraId="4878CD6F" w14:textId="77777777" w:rsidR="00BC56B4" w:rsidRPr="00BC56B4" w:rsidRDefault="00BC56B4" w:rsidP="00BC56B4">
      <w:pPr>
        <w:spacing w:line="276" w:lineRule="auto"/>
        <w:rPr>
          <w:rFonts w:ascii="Calibri" w:hAnsi="Calibri"/>
        </w:rPr>
      </w:pPr>
      <w:r w:rsidRPr="00BC56B4">
        <w:rPr>
          <w:rFonts w:ascii="Calibri" w:hAnsi="Calibri"/>
        </w:rPr>
        <w:lastRenderedPageBreak/>
        <w:t>Paul wants to make sure that the readers of his letter didn't think he was complaining. He wasn't. He said, “I know I've been through the good times and the bad times, but I've learned to be content in all things. In poverty, I've learned to be content. In prosperity, I've learned to be content.”</w:t>
      </w:r>
    </w:p>
    <w:p w14:paraId="5D6DF649" w14:textId="77777777" w:rsidR="00BC56B4" w:rsidRPr="00BC56B4" w:rsidRDefault="00BC56B4" w:rsidP="00BC56B4">
      <w:pPr>
        <w:spacing w:line="276" w:lineRule="auto"/>
        <w:rPr>
          <w:rFonts w:ascii="Calibri" w:hAnsi="Calibri"/>
        </w:rPr>
      </w:pPr>
    </w:p>
    <w:p w14:paraId="5E8E3BFD" w14:textId="77777777" w:rsidR="00BC56B4" w:rsidRPr="00BC56B4" w:rsidRDefault="00BC56B4" w:rsidP="00BC56B4">
      <w:pPr>
        <w:spacing w:line="276" w:lineRule="auto"/>
        <w:rPr>
          <w:rFonts w:ascii="Calibri" w:hAnsi="Calibri"/>
        </w:rPr>
      </w:pPr>
      <w:r w:rsidRPr="00BC56B4">
        <w:rPr>
          <w:rFonts w:ascii="Calibri" w:hAnsi="Calibri"/>
        </w:rPr>
        <w:t>One of the great evidences of being content and having peace in your life is adaptability. Think about this. There’s a lack of peace when it always has to be this certain way, it always has to be your way, you’re peculiar about all the details. “I can't get along with certain people.” “We have to do it like this, not like that.” When you have the peace of God in your heart, there's a flexibility there. You're like, “Okay, God wants me to go over there. Cool. I'll do that. Oh, God needs me over here. That's fine too. Let me walk over here.” We have this divine adaptability, this willingness to be whoever, whatever God wants us to become. When the peace of Christ is flowing in your life, it gives us that result. Isn't that beautiful?</w:t>
      </w:r>
    </w:p>
    <w:p w14:paraId="11A04137" w14:textId="77777777" w:rsidR="00BC56B4" w:rsidRPr="00BC56B4" w:rsidRDefault="00BC56B4" w:rsidP="00BC56B4">
      <w:pPr>
        <w:spacing w:line="276" w:lineRule="auto"/>
        <w:rPr>
          <w:rFonts w:ascii="Calibri" w:hAnsi="Calibri"/>
        </w:rPr>
      </w:pPr>
    </w:p>
    <w:p w14:paraId="4BF28876" w14:textId="77777777" w:rsidR="00BC56B4" w:rsidRPr="00BC56B4" w:rsidRDefault="00BC56B4" w:rsidP="00BC56B4">
      <w:pPr>
        <w:spacing w:line="276" w:lineRule="auto"/>
        <w:rPr>
          <w:rFonts w:ascii="Calibri" w:hAnsi="Calibri"/>
          <w:b/>
          <w:bCs/>
        </w:rPr>
      </w:pPr>
      <w:r w:rsidRPr="00BC56B4">
        <w:rPr>
          <w:rFonts w:ascii="Calibri" w:hAnsi="Calibri"/>
          <w:b/>
          <w:bCs/>
        </w:rPr>
        <w:t>3. My Peace Shows by Divine Strength from Christ.</w:t>
      </w:r>
    </w:p>
    <w:p w14:paraId="3269FA86" w14:textId="77777777" w:rsidR="00BC56B4" w:rsidRPr="00BC56B4" w:rsidRDefault="00BC56B4" w:rsidP="00BC56B4">
      <w:pPr>
        <w:spacing w:line="276" w:lineRule="auto"/>
        <w:rPr>
          <w:rFonts w:ascii="Calibri" w:hAnsi="Calibri"/>
        </w:rPr>
      </w:pPr>
    </w:p>
    <w:p w14:paraId="26BCB07C" w14:textId="77777777" w:rsidR="00BC56B4" w:rsidRPr="00BC56B4" w:rsidRDefault="00BC56B4" w:rsidP="00BC56B4">
      <w:pPr>
        <w:spacing w:line="276" w:lineRule="auto"/>
        <w:rPr>
          <w:rFonts w:ascii="Calibri" w:hAnsi="Calibri"/>
        </w:rPr>
      </w:pPr>
      <w:r w:rsidRPr="00BC56B4">
        <w:rPr>
          <w:rFonts w:ascii="Calibri" w:hAnsi="Calibri"/>
        </w:rPr>
        <w:t>When you have peace, contentment, and joy it comes through God’s strength.</w:t>
      </w:r>
    </w:p>
    <w:p w14:paraId="2FCB5BAA" w14:textId="77777777" w:rsidR="00BC56B4" w:rsidRPr="00BC56B4" w:rsidRDefault="00BC56B4" w:rsidP="00BC56B4">
      <w:pPr>
        <w:spacing w:line="276" w:lineRule="auto"/>
        <w:rPr>
          <w:rFonts w:ascii="Calibri" w:hAnsi="Calibri"/>
        </w:rPr>
      </w:pPr>
    </w:p>
    <w:p w14:paraId="278861B3" w14:textId="77777777" w:rsidR="00BC56B4" w:rsidRPr="00BC56B4" w:rsidRDefault="00BC56B4" w:rsidP="00BC56B4">
      <w:pPr>
        <w:spacing w:line="276" w:lineRule="auto"/>
        <w:rPr>
          <w:rFonts w:ascii="Calibri" w:hAnsi="Calibri"/>
        </w:rPr>
      </w:pPr>
      <w:r w:rsidRPr="00BC56B4">
        <w:rPr>
          <w:rFonts w:ascii="Calibri" w:hAnsi="Calibri"/>
        </w:rPr>
        <w:t>“I am able to do all things through him who strengthens me” (Philippians 4:13).</w:t>
      </w:r>
    </w:p>
    <w:p w14:paraId="3618DACF" w14:textId="77777777" w:rsidR="00BC56B4" w:rsidRPr="00BC56B4" w:rsidRDefault="00BC56B4" w:rsidP="00BC56B4">
      <w:pPr>
        <w:spacing w:line="276" w:lineRule="auto"/>
        <w:rPr>
          <w:rFonts w:ascii="Calibri" w:hAnsi="Calibri"/>
        </w:rPr>
      </w:pPr>
    </w:p>
    <w:p w14:paraId="728EF550" w14:textId="04FA08AB" w:rsidR="00BC56B4" w:rsidRPr="00BC56B4" w:rsidRDefault="00BC56B4" w:rsidP="00BC56B4">
      <w:pPr>
        <w:spacing w:line="276" w:lineRule="auto"/>
        <w:rPr>
          <w:rFonts w:ascii="Calibri" w:hAnsi="Calibri"/>
        </w:rPr>
      </w:pPr>
      <w:r w:rsidRPr="00BC56B4">
        <w:rPr>
          <w:rFonts w:ascii="Calibri" w:hAnsi="Calibri"/>
        </w:rPr>
        <w:t>That</w:t>
      </w:r>
      <w:r w:rsidR="003B3747">
        <w:rPr>
          <w:rFonts w:ascii="Calibri" w:hAnsi="Calibri"/>
        </w:rPr>
        <w:t xml:space="preserve"> i</w:t>
      </w:r>
      <w:r w:rsidRPr="00BC56B4">
        <w:rPr>
          <w:rFonts w:ascii="Calibri" w:hAnsi="Calibri"/>
        </w:rPr>
        <w:t>s one of the most popular Bible verses. How many of you ever seen that somewhere or you have T-shirts or bumper stickers with that? Somebody has a tattoo of that. I actually saw a lady on a road trip a few years ago that had it tattooed on her forearm. The tattoo artist had misspelled Philippians. I didn't have the heart to tell her. That’s kind of sad. It's a long word. You can get it mixed up a little bit. She had Philippians 4:13 on her arm, but the reference was misspelled.</w:t>
      </w:r>
    </w:p>
    <w:p w14:paraId="7165EE27" w14:textId="77777777" w:rsidR="00BC56B4" w:rsidRPr="00BC56B4" w:rsidRDefault="00BC56B4" w:rsidP="00BC56B4">
      <w:pPr>
        <w:spacing w:line="276" w:lineRule="auto"/>
        <w:rPr>
          <w:rFonts w:ascii="Calibri" w:hAnsi="Calibri"/>
        </w:rPr>
      </w:pPr>
    </w:p>
    <w:p w14:paraId="41291914" w14:textId="77777777" w:rsidR="001E0CD1" w:rsidRDefault="00BC56B4" w:rsidP="00BC56B4">
      <w:pPr>
        <w:spacing w:line="276" w:lineRule="auto"/>
        <w:rPr>
          <w:rFonts w:ascii="Calibri" w:hAnsi="Calibri"/>
        </w:rPr>
      </w:pPr>
      <w:r w:rsidRPr="00BC56B4">
        <w:rPr>
          <w:rFonts w:ascii="Calibri" w:hAnsi="Calibri"/>
        </w:rPr>
        <w:t>Philippians 4:13 is one of those great climactic verses. How many have ever read that verse and you're like, “I'm going to jump off a mountain</w:t>
      </w:r>
      <w:r w:rsidR="001E0CD1">
        <w:rPr>
          <w:rFonts w:ascii="Calibri" w:hAnsi="Calibri"/>
        </w:rPr>
        <w:t>!”</w:t>
      </w:r>
      <w:r w:rsidRPr="00BC56B4">
        <w:rPr>
          <w:rFonts w:ascii="Calibri" w:hAnsi="Calibri"/>
        </w:rPr>
        <w:t xml:space="preserve"> </w:t>
      </w:r>
    </w:p>
    <w:p w14:paraId="740F98F7" w14:textId="77777777" w:rsidR="001E0CD1" w:rsidRDefault="001E0CD1" w:rsidP="00BC56B4">
      <w:pPr>
        <w:spacing w:line="276" w:lineRule="auto"/>
        <w:rPr>
          <w:rFonts w:ascii="Calibri" w:hAnsi="Calibri"/>
        </w:rPr>
      </w:pPr>
    </w:p>
    <w:p w14:paraId="6E6E442D" w14:textId="1EB6F8D4" w:rsidR="00BC56B4" w:rsidRPr="00BC56B4" w:rsidRDefault="00BC56B4" w:rsidP="00BC56B4">
      <w:pPr>
        <w:spacing w:line="276" w:lineRule="auto"/>
        <w:rPr>
          <w:rFonts w:ascii="Calibri" w:hAnsi="Calibri"/>
        </w:rPr>
      </w:pPr>
      <w:r w:rsidRPr="00BC56B4">
        <w:rPr>
          <w:rFonts w:ascii="Calibri" w:hAnsi="Calibri"/>
        </w:rPr>
        <w:t>One of the first times I got acquainted with this verse is when I was playing high school football. I went to a private Christian school and they gave us some sweatbands with Philippians 4:13</w:t>
      </w:r>
      <w:r w:rsidR="001E0CD1">
        <w:rPr>
          <w:rFonts w:ascii="Calibri" w:hAnsi="Calibri"/>
        </w:rPr>
        <w:t xml:space="preserve"> that we would wear </w:t>
      </w:r>
      <w:r w:rsidRPr="00BC56B4">
        <w:rPr>
          <w:rFonts w:ascii="Calibri" w:hAnsi="Calibri"/>
        </w:rPr>
        <w:t xml:space="preserve">before the game. I would rub them and </w:t>
      </w:r>
      <w:r w:rsidR="001E0CD1">
        <w:rPr>
          <w:rFonts w:ascii="Calibri" w:hAnsi="Calibri"/>
        </w:rPr>
        <w:t>think</w:t>
      </w:r>
      <w:r w:rsidRPr="00BC56B4">
        <w:rPr>
          <w:rFonts w:ascii="Calibri" w:hAnsi="Calibri"/>
        </w:rPr>
        <w:t>, “We're going to win the state championship. I got Philippians 4:13!” Unfortunately, our last football game we lost 55-0. Thank you. I kept thinking, “How can I lose 55 to nothing if I can do all things through Christ who gives me strength? How is that possible? It's not supposed to work that way.”</w:t>
      </w:r>
    </w:p>
    <w:p w14:paraId="173A75DA" w14:textId="77777777" w:rsidR="00BC56B4" w:rsidRPr="00BC56B4" w:rsidRDefault="00BC56B4" w:rsidP="00BC56B4">
      <w:pPr>
        <w:spacing w:line="276" w:lineRule="auto"/>
        <w:rPr>
          <w:rFonts w:ascii="Calibri" w:hAnsi="Calibri"/>
        </w:rPr>
      </w:pPr>
    </w:p>
    <w:p w14:paraId="38C7D748" w14:textId="01F8D903" w:rsidR="00BC56B4" w:rsidRPr="00BC56B4" w:rsidRDefault="00BC56B4" w:rsidP="00BC56B4">
      <w:pPr>
        <w:spacing w:line="276" w:lineRule="auto"/>
        <w:rPr>
          <w:rFonts w:ascii="Calibri" w:hAnsi="Calibri"/>
        </w:rPr>
      </w:pPr>
      <w:r w:rsidRPr="00BC56B4">
        <w:rPr>
          <w:rFonts w:ascii="Calibri" w:hAnsi="Calibri"/>
        </w:rPr>
        <w:lastRenderedPageBreak/>
        <w:t xml:space="preserve">Maybe you've looked at Philippians 4:13 and </w:t>
      </w:r>
      <w:r w:rsidR="001E0CD1">
        <w:rPr>
          <w:rFonts w:ascii="Calibri" w:hAnsi="Calibri"/>
        </w:rPr>
        <w:t>thought</w:t>
      </w:r>
      <w:r w:rsidRPr="00BC56B4">
        <w:rPr>
          <w:rFonts w:ascii="Calibri" w:hAnsi="Calibri"/>
        </w:rPr>
        <w:t>, “I have the strength of Superman. I'm faster than a speeding bullet. I'm more powerful than a locomotive. I'm able to leap tall buildings at a single bound.” Philippians 4:13. “I got the utility belt of Batman. I got the strength of Hulk. I got the agility of Spider</w:t>
      </w:r>
      <w:r w:rsidR="001E0CD1">
        <w:rPr>
          <w:rFonts w:ascii="Calibri" w:hAnsi="Calibri"/>
        </w:rPr>
        <w:t>-M</w:t>
      </w:r>
      <w:r w:rsidRPr="00BC56B4">
        <w:rPr>
          <w:rFonts w:ascii="Calibri" w:hAnsi="Calibri"/>
        </w:rPr>
        <w:t>an.” That isn’t what he's talking about.</w:t>
      </w:r>
    </w:p>
    <w:p w14:paraId="659AA9A4" w14:textId="77777777" w:rsidR="00BC56B4" w:rsidRPr="00BC56B4" w:rsidRDefault="00BC56B4" w:rsidP="00BC56B4">
      <w:pPr>
        <w:spacing w:line="276" w:lineRule="auto"/>
        <w:rPr>
          <w:rFonts w:ascii="Calibri" w:hAnsi="Calibri"/>
        </w:rPr>
      </w:pPr>
    </w:p>
    <w:p w14:paraId="796AD32A" w14:textId="4A7337BD" w:rsidR="00BC56B4" w:rsidRPr="00BC56B4" w:rsidRDefault="00BC56B4" w:rsidP="00BC56B4">
      <w:pPr>
        <w:spacing w:line="276" w:lineRule="auto"/>
        <w:rPr>
          <w:rFonts w:ascii="Calibri" w:hAnsi="Calibri"/>
        </w:rPr>
      </w:pPr>
      <w:r w:rsidRPr="00BC56B4">
        <w:rPr>
          <w:rFonts w:ascii="Calibri" w:hAnsi="Calibri"/>
        </w:rPr>
        <w:t>When he says, “I'm able to do all things through Christ</w:t>
      </w:r>
      <w:r w:rsidR="001E0CD1">
        <w:rPr>
          <w:rFonts w:ascii="Calibri" w:hAnsi="Calibri"/>
        </w:rPr>
        <w:t xml:space="preserve"> </w:t>
      </w:r>
      <w:r w:rsidRPr="00BC56B4">
        <w:rPr>
          <w:rFonts w:ascii="Calibri" w:hAnsi="Calibri"/>
        </w:rPr>
        <w:t>who gives me strength,” the immediate context is contentment, peace. and joy. What Paul is saying here is that you are able to do whatever God has called you to do. You might be a little discouraged by that</w:t>
      </w:r>
      <w:r w:rsidR="001E0CD1">
        <w:rPr>
          <w:rFonts w:ascii="Calibri" w:hAnsi="Calibri"/>
        </w:rPr>
        <w:t>, y</w:t>
      </w:r>
      <w:r w:rsidRPr="00BC56B4">
        <w:rPr>
          <w:rFonts w:ascii="Calibri" w:hAnsi="Calibri"/>
        </w:rPr>
        <w:t>ou might not win the Super Bowl, but I want to tell you God's promise is greater than you think.</w:t>
      </w:r>
    </w:p>
    <w:p w14:paraId="1233E341" w14:textId="77777777" w:rsidR="00BC56B4" w:rsidRPr="00BC56B4" w:rsidRDefault="00BC56B4" w:rsidP="00BC56B4">
      <w:pPr>
        <w:spacing w:line="276" w:lineRule="auto"/>
        <w:rPr>
          <w:rFonts w:ascii="Calibri" w:hAnsi="Calibri"/>
        </w:rPr>
      </w:pPr>
    </w:p>
    <w:p w14:paraId="6BA1E4CA" w14:textId="412E28D9" w:rsidR="00BC56B4" w:rsidRPr="00BC56B4" w:rsidRDefault="00BC56B4" w:rsidP="00BC56B4">
      <w:pPr>
        <w:spacing w:line="276" w:lineRule="auto"/>
        <w:rPr>
          <w:rFonts w:ascii="Calibri" w:hAnsi="Calibri"/>
        </w:rPr>
      </w:pPr>
      <w:r w:rsidRPr="00BC56B4">
        <w:rPr>
          <w:rFonts w:ascii="Calibri" w:hAnsi="Calibri"/>
        </w:rPr>
        <w:t xml:space="preserve">That means that I can forgive people who have hurt me. Philippians 4:13. Forgiveness is part of God's plan and purpose for my life. I can be true to my wife. Philippians 4:13. I can do all things through Christ, who gives me strength. I can withstand temptation. Philippians 4:13. I don't have to go back to the heartache of addiction. Philippians 4:13. Whatever God wants you to do, God is going to give you the strength to do it. That's why you have peace. I can accomplish whatever it is that God has for me. I can overcome discouragement. I can be joyful. Philippians 4:13. I'm ready to do anything through the strength of the one who lives within me. </w:t>
      </w:r>
    </w:p>
    <w:p w14:paraId="3CD311B8" w14:textId="77777777" w:rsidR="00BC56B4" w:rsidRPr="00BC56B4" w:rsidRDefault="00BC56B4" w:rsidP="00BC56B4">
      <w:pPr>
        <w:spacing w:line="276" w:lineRule="auto"/>
        <w:rPr>
          <w:rFonts w:ascii="Calibri" w:hAnsi="Calibri"/>
        </w:rPr>
      </w:pPr>
    </w:p>
    <w:p w14:paraId="085B8EBF" w14:textId="74CDA4BF" w:rsidR="00BC56B4" w:rsidRPr="00BC56B4" w:rsidRDefault="00BC56B4" w:rsidP="00BC56B4">
      <w:pPr>
        <w:spacing w:line="276" w:lineRule="auto"/>
        <w:rPr>
          <w:rFonts w:ascii="Calibri" w:hAnsi="Calibri"/>
        </w:rPr>
      </w:pPr>
      <w:r w:rsidRPr="00BC56B4">
        <w:rPr>
          <w:rFonts w:ascii="Calibri" w:hAnsi="Calibri"/>
        </w:rPr>
        <w:t>This is the Phillips</w:t>
      </w:r>
      <w:r w:rsidR="001E0CD1">
        <w:rPr>
          <w:rFonts w:ascii="Calibri" w:hAnsi="Calibri"/>
        </w:rPr>
        <w:t>’</w:t>
      </w:r>
      <w:r w:rsidRPr="00BC56B4">
        <w:rPr>
          <w:rFonts w:ascii="Calibri" w:hAnsi="Calibri"/>
        </w:rPr>
        <w:t xml:space="preserve"> Translation of the Bible, which is another modern paraphrase:</w:t>
      </w:r>
    </w:p>
    <w:p w14:paraId="3B7FF321" w14:textId="77777777" w:rsidR="00BC56B4" w:rsidRPr="00BC56B4" w:rsidRDefault="00BC56B4" w:rsidP="00BC56B4">
      <w:pPr>
        <w:spacing w:line="276" w:lineRule="auto"/>
        <w:rPr>
          <w:rFonts w:ascii="Calibri" w:hAnsi="Calibri"/>
        </w:rPr>
      </w:pPr>
      <w:r w:rsidRPr="00BC56B4">
        <w:rPr>
          <w:rFonts w:ascii="Calibri" w:hAnsi="Calibri"/>
        </w:rPr>
        <w:t xml:space="preserve">“I'm ready for anything through the strength of the one who lives in me” (Philippians 4:13). </w:t>
      </w:r>
    </w:p>
    <w:p w14:paraId="369F063E" w14:textId="77777777" w:rsidR="00BC56B4" w:rsidRPr="00BC56B4" w:rsidRDefault="00BC56B4" w:rsidP="00BC56B4">
      <w:pPr>
        <w:spacing w:line="276" w:lineRule="auto"/>
        <w:rPr>
          <w:rFonts w:ascii="Calibri" w:hAnsi="Calibri"/>
        </w:rPr>
      </w:pPr>
    </w:p>
    <w:p w14:paraId="0DBF366B" w14:textId="77777777" w:rsidR="00BC56B4" w:rsidRPr="00BC56B4" w:rsidRDefault="00BC56B4" w:rsidP="00BC56B4">
      <w:pPr>
        <w:spacing w:line="276" w:lineRule="auto"/>
        <w:rPr>
          <w:rFonts w:ascii="Calibri" w:hAnsi="Calibri"/>
        </w:rPr>
      </w:pPr>
      <w:r w:rsidRPr="00BC56B4">
        <w:rPr>
          <w:rFonts w:ascii="Calibri" w:hAnsi="Calibri"/>
        </w:rPr>
        <w:t xml:space="preserve">Does that sound pretty good? Yeah, I think that it does. Are you ready for anything that God has for you? Do you believe that God's strength can help you get through whatever you're going through? If you do, you can have peace. </w:t>
      </w:r>
    </w:p>
    <w:p w14:paraId="7B975BB1" w14:textId="77777777" w:rsidR="00BC56B4" w:rsidRPr="00BC56B4" w:rsidRDefault="00BC56B4" w:rsidP="00BC56B4">
      <w:pPr>
        <w:spacing w:line="276" w:lineRule="auto"/>
        <w:rPr>
          <w:rFonts w:ascii="Calibri" w:hAnsi="Calibri"/>
        </w:rPr>
      </w:pPr>
    </w:p>
    <w:p w14:paraId="78A597AC" w14:textId="77777777" w:rsidR="00BC56B4" w:rsidRPr="00BC56B4" w:rsidRDefault="00BC56B4" w:rsidP="00BC56B4">
      <w:pPr>
        <w:spacing w:line="276" w:lineRule="auto"/>
        <w:rPr>
          <w:rFonts w:ascii="Calibri" w:hAnsi="Calibri"/>
        </w:rPr>
      </w:pPr>
      <w:r w:rsidRPr="00BC56B4">
        <w:rPr>
          <w:rFonts w:ascii="Calibri" w:hAnsi="Calibri"/>
        </w:rPr>
        <w:t xml:space="preserve">My peace flows from a dynamic relationship with Jesus. My peace grows through my daily dependence on Christ. I have learned to be content in all things. I'm going through the growing pains of it. I'm learning. Then my peace shows by divine strength through Christ. I can do all things through Christ who gives me strength. Friends, that is why you and I can experience the magnificent peace of God. </w:t>
      </w:r>
    </w:p>
    <w:p w14:paraId="03B8A3CA" w14:textId="77777777" w:rsidR="00BC56B4" w:rsidRPr="00BC56B4" w:rsidRDefault="00BC56B4" w:rsidP="00BC56B4">
      <w:pPr>
        <w:spacing w:line="276" w:lineRule="auto"/>
        <w:rPr>
          <w:rFonts w:ascii="Calibri" w:hAnsi="Calibri"/>
        </w:rPr>
      </w:pPr>
    </w:p>
    <w:p w14:paraId="5D702B10" w14:textId="77777777" w:rsidR="00BC56B4" w:rsidRPr="00BC56B4" w:rsidRDefault="00BC56B4" w:rsidP="00BC56B4">
      <w:pPr>
        <w:spacing w:line="276" w:lineRule="auto"/>
        <w:rPr>
          <w:rFonts w:ascii="Calibri" w:hAnsi="Calibri"/>
        </w:rPr>
      </w:pPr>
      <w:r w:rsidRPr="00BC56B4">
        <w:rPr>
          <w:rFonts w:ascii="Calibri" w:hAnsi="Calibri"/>
        </w:rPr>
        <w:br w:type="page"/>
      </w:r>
    </w:p>
    <w:p w14:paraId="3330E4DF" w14:textId="77777777" w:rsidR="00BC56B4" w:rsidRPr="00BC56B4" w:rsidRDefault="00BC56B4" w:rsidP="00BC56B4">
      <w:pPr>
        <w:spacing w:line="276" w:lineRule="auto"/>
        <w:rPr>
          <w:rFonts w:ascii="Calibri" w:hAnsi="Calibri"/>
          <w:b/>
          <w:bCs/>
          <w:sz w:val="28"/>
          <w:szCs w:val="28"/>
          <w:u w:val="single"/>
        </w:rPr>
      </w:pPr>
      <w:r w:rsidRPr="00BC56B4">
        <w:rPr>
          <w:rFonts w:ascii="Calibri" w:hAnsi="Calibri"/>
          <w:b/>
          <w:bCs/>
          <w:sz w:val="28"/>
          <w:szCs w:val="28"/>
          <w:u w:val="single"/>
        </w:rPr>
        <w:lastRenderedPageBreak/>
        <w:t>OUTLINE</w:t>
      </w:r>
    </w:p>
    <w:p w14:paraId="75C9139A" w14:textId="77777777" w:rsidR="00BC56B4" w:rsidRPr="00BC56B4" w:rsidRDefault="00BC56B4" w:rsidP="00BC56B4">
      <w:pPr>
        <w:spacing w:line="276" w:lineRule="auto"/>
        <w:rPr>
          <w:rFonts w:ascii="Calibri" w:hAnsi="Calibri"/>
          <w:b/>
          <w:bCs/>
          <w:u w:val="single"/>
        </w:rPr>
      </w:pPr>
    </w:p>
    <w:p w14:paraId="3E01FDEC" w14:textId="77777777" w:rsidR="00BC56B4" w:rsidRPr="00BC56B4" w:rsidRDefault="00BC56B4" w:rsidP="00BC56B4">
      <w:pPr>
        <w:spacing w:line="276" w:lineRule="auto"/>
        <w:rPr>
          <w:rFonts w:ascii="Calibri" w:hAnsi="Calibri"/>
          <w:b/>
          <w:bCs/>
        </w:rPr>
      </w:pPr>
      <w:r w:rsidRPr="00BC56B4">
        <w:rPr>
          <w:rFonts w:ascii="Calibri" w:hAnsi="Calibri"/>
          <w:b/>
          <w:bCs/>
        </w:rPr>
        <w:t>1. My Peace Flows from a Dynamic Relationship with Christ.</w:t>
      </w:r>
    </w:p>
    <w:p w14:paraId="6D770DB0" w14:textId="77777777" w:rsidR="00BC56B4" w:rsidRPr="00BC56B4" w:rsidRDefault="00BC56B4" w:rsidP="00BC56B4">
      <w:pPr>
        <w:spacing w:line="276" w:lineRule="auto"/>
        <w:rPr>
          <w:rFonts w:ascii="Calibri" w:hAnsi="Calibri"/>
        </w:rPr>
      </w:pPr>
    </w:p>
    <w:p w14:paraId="0B5519AB" w14:textId="77777777" w:rsidR="00BC56B4" w:rsidRPr="00BC56B4" w:rsidRDefault="00BC56B4" w:rsidP="00BC56B4">
      <w:pPr>
        <w:spacing w:line="276" w:lineRule="auto"/>
        <w:rPr>
          <w:rFonts w:ascii="Calibri" w:hAnsi="Calibri"/>
        </w:rPr>
      </w:pPr>
      <w:r w:rsidRPr="00BC56B4">
        <w:rPr>
          <w:rFonts w:ascii="Calibri" w:hAnsi="Calibri"/>
        </w:rPr>
        <w:t xml:space="preserve">“I rejoiced in the Lord greatly because once again you renewed your care for me.” </w:t>
      </w:r>
    </w:p>
    <w:p w14:paraId="5AC66AD8" w14:textId="77777777" w:rsidR="00BC56B4" w:rsidRPr="00BC56B4" w:rsidRDefault="00BC56B4" w:rsidP="00BC56B4">
      <w:pPr>
        <w:spacing w:line="276" w:lineRule="auto"/>
        <w:rPr>
          <w:rFonts w:ascii="Calibri" w:hAnsi="Calibri"/>
        </w:rPr>
      </w:pPr>
      <w:r w:rsidRPr="00BC56B4">
        <w:rPr>
          <w:rFonts w:ascii="Calibri" w:hAnsi="Calibri"/>
        </w:rPr>
        <w:t>Philippians 4:10 (CSB)</w:t>
      </w:r>
    </w:p>
    <w:p w14:paraId="08FDC361" w14:textId="77777777" w:rsidR="00BC56B4" w:rsidRPr="00BC56B4" w:rsidRDefault="00BC56B4" w:rsidP="00BC56B4">
      <w:pPr>
        <w:spacing w:line="276" w:lineRule="auto"/>
        <w:rPr>
          <w:rFonts w:ascii="Calibri" w:hAnsi="Calibri"/>
        </w:rPr>
      </w:pPr>
    </w:p>
    <w:p w14:paraId="0A3D0ABA" w14:textId="77777777" w:rsidR="00BC56B4" w:rsidRPr="00BC56B4" w:rsidRDefault="00BC56B4" w:rsidP="00BC56B4">
      <w:pPr>
        <w:spacing w:line="276" w:lineRule="auto"/>
        <w:rPr>
          <w:rFonts w:ascii="Calibri" w:hAnsi="Calibri"/>
          <w:b/>
          <w:bCs/>
        </w:rPr>
      </w:pPr>
      <w:r w:rsidRPr="00BC56B4">
        <w:rPr>
          <w:rFonts w:ascii="Calibri" w:hAnsi="Calibri"/>
          <w:b/>
          <w:bCs/>
        </w:rPr>
        <w:t>2. My Peace Grows through Daily Dependence on Christ.</w:t>
      </w:r>
    </w:p>
    <w:p w14:paraId="62D134AB" w14:textId="77777777" w:rsidR="00BC56B4" w:rsidRPr="00BC56B4" w:rsidRDefault="00BC56B4" w:rsidP="00BC56B4">
      <w:pPr>
        <w:spacing w:line="276" w:lineRule="auto"/>
        <w:rPr>
          <w:rFonts w:ascii="Calibri" w:hAnsi="Calibri"/>
        </w:rPr>
      </w:pPr>
    </w:p>
    <w:p w14:paraId="0EDE7FAE" w14:textId="77777777" w:rsidR="00BC56B4" w:rsidRPr="00BC56B4" w:rsidRDefault="00BC56B4" w:rsidP="00BC56B4">
      <w:pPr>
        <w:spacing w:line="276" w:lineRule="auto"/>
        <w:rPr>
          <w:rFonts w:ascii="Calibri" w:hAnsi="Calibri"/>
        </w:rPr>
      </w:pPr>
      <w:r w:rsidRPr="00BC56B4">
        <w:rPr>
          <w:rFonts w:ascii="Calibri" w:hAnsi="Calibri"/>
        </w:rPr>
        <w:t>“I don’t say this out of need, for I have learned to be content in whatever circumstances I find myself. I know how to make do with little, and I know how to make do with a lot. In any and all circumstances I have learned the secret of being content—whether well fed or hungry, whether in abundance or in need.”</w:t>
      </w:r>
    </w:p>
    <w:p w14:paraId="08D4FDD9" w14:textId="77777777" w:rsidR="00BC56B4" w:rsidRPr="00BC56B4" w:rsidRDefault="00BC56B4" w:rsidP="00BC56B4">
      <w:pPr>
        <w:spacing w:line="276" w:lineRule="auto"/>
        <w:rPr>
          <w:rFonts w:ascii="Calibri" w:hAnsi="Calibri"/>
        </w:rPr>
      </w:pPr>
      <w:r w:rsidRPr="00BC56B4">
        <w:rPr>
          <w:rFonts w:ascii="Calibri" w:hAnsi="Calibri"/>
        </w:rPr>
        <w:t>Philippians 4:11-12 (CSB)</w:t>
      </w:r>
    </w:p>
    <w:p w14:paraId="6E1B13D1" w14:textId="77777777" w:rsidR="00BC56B4" w:rsidRPr="00BC56B4" w:rsidRDefault="00BC56B4" w:rsidP="00BC56B4">
      <w:pPr>
        <w:spacing w:line="276" w:lineRule="auto"/>
        <w:rPr>
          <w:rFonts w:ascii="Calibri" w:hAnsi="Calibri"/>
        </w:rPr>
      </w:pPr>
    </w:p>
    <w:p w14:paraId="1FD43CA7" w14:textId="77777777" w:rsidR="00BC56B4" w:rsidRPr="00BC56B4" w:rsidRDefault="00BC56B4" w:rsidP="00BC56B4">
      <w:pPr>
        <w:spacing w:line="276" w:lineRule="auto"/>
        <w:rPr>
          <w:rFonts w:ascii="Calibri" w:hAnsi="Calibri"/>
          <w:b/>
          <w:bCs/>
        </w:rPr>
      </w:pPr>
      <w:r w:rsidRPr="00BC56B4">
        <w:rPr>
          <w:rFonts w:ascii="Calibri" w:hAnsi="Calibri"/>
          <w:b/>
          <w:bCs/>
        </w:rPr>
        <w:t>3. My Peace Shows by Divine Strength from Christ.</w:t>
      </w:r>
    </w:p>
    <w:p w14:paraId="2C279295" w14:textId="77777777" w:rsidR="00BC56B4" w:rsidRPr="00BC56B4" w:rsidRDefault="00BC56B4" w:rsidP="00BC56B4">
      <w:pPr>
        <w:spacing w:line="276" w:lineRule="auto"/>
        <w:rPr>
          <w:rFonts w:ascii="Calibri" w:hAnsi="Calibri"/>
        </w:rPr>
      </w:pPr>
    </w:p>
    <w:p w14:paraId="052F35A6" w14:textId="77777777" w:rsidR="00BC56B4" w:rsidRPr="00BC56B4" w:rsidRDefault="00BC56B4" w:rsidP="00BC56B4">
      <w:pPr>
        <w:spacing w:line="276" w:lineRule="auto"/>
        <w:rPr>
          <w:rFonts w:ascii="Calibri" w:hAnsi="Calibri"/>
        </w:rPr>
      </w:pPr>
      <w:r w:rsidRPr="00BC56B4">
        <w:rPr>
          <w:rFonts w:ascii="Calibri" w:hAnsi="Calibri"/>
        </w:rPr>
        <w:t>“I am able to do all things through him who strengthens me.”</w:t>
      </w:r>
    </w:p>
    <w:p w14:paraId="7F29DAC5" w14:textId="77777777" w:rsidR="00BC56B4" w:rsidRPr="00BC56B4" w:rsidRDefault="00BC56B4" w:rsidP="00BC56B4">
      <w:pPr>
        <w:spacing w:line="276" w:lineRule="auto"/>
        <w:rPr>
          <w:rFonts w:ascii="Calibri" w:hAnsi="Calibri"/>
        </w:rPr>
      </w:pPr>
      <w:r w:rsidRPr="00BC56B4">
        <w:rPr>
          <w:rFonts w:ascii="Calibri" w:hAnsi="Calibri"/>
        </w:rPr>
        <w:t>Philippians 4:13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AA71D" w14:textId="77777777" w:rsidR="00471829" w:rsidRDefault="00471829">
      <w:r>
        <w:separator/>
      </w:r>
    </w:p>
  </w:endnote>
  <w:endnote w:type="continuationSeparator" w:id="0">
    <w:p w14:paraId="62DD2FAB" w14:textId="77777777" w:rsidR="00471829" w:rsidRDefault="00471829">
      <w:r>
        <w:continuationSeparator/>
      </w:r>
    </w:p>
  </w:endnote>
  <w:endnote w:type="continuationNotice" w:id="1">
    <w:p w14:paraId="2BA69DB8" w14:textId="77777777" w:rsidR="00471829" w:rsidRDefault="00471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8705" w14:textId="77777777" w:rsidR="006869FE" w:rsidRDefault="0068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662BEDBD" w:rsidR="000D064C" w:rsidRPr="00E001F4" w:rsidRDefault="00A11D21" w:rsidP="00A11D21">
    <w:pPr>
      <w:pStyle w:val="Footer"/>
      <w:rPr>
        <w:rFonts w:ascii="Calibri" w:hAnsi="Calibri"/>
      </w:rPr>
    </w:pPr>
    <w:r>
      <w:rPr>
        <w:rFonts w:ascii="Calibri" w:hAnsi="Calibri"/>
        <w:b/>
        <w:bCs/>
      </w:rPr>
      <w:tab/>
    </w:r>
    <w:r w:rsidR="00BC56B4">
      <w:rPr>
        <w:rFonts w:ascii="Calibri" w:hAnsi="Calibri"/>
        <w:b/>
        <w:bCs/>
      </w:rPr>
      <w:t>Peace-Full</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4A95A" w14:textId="77777777" w:rsidR="006869FE" w:rsidRDefault="0068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D172A" w14:textId="77777777" w:rsidR="00471829" w:rsidRDefault="00471829">
      <w:r>
        <w:separator/>
      </w:r>
    </w:p>
  </w:footnote>
  <w:footnote w:type="continuationSeparator" w:id="0">
    <w:p w14:paraId="094A8BEF" w14:textId="77777777" w:rsidR="00471829" w:rsidRDefault="00471829">
      <w:r>
        <w:continuationSeparator/>
      </w:r>
    </w:p>
  </w:footnote>
  <w:footnote w:type="continuationNotice" w:id="1">
    <w:p w14:paraId="36DB6524" w14:textId="77777777" w:rsidR="00471829" w:rsidRDefault="004718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B70DE"/>
    <w:rsid w:val="001C6DAF"/>
    <w:rsid w:val="001D3CC2"/>
    <w:rsid w:val="001E0CD1"/>
    <w:rsid w:val="001E3993"/>
    <w:rsid w:val="001F2E97"/>
    <w:rsid w:val="001F3E56"/>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3747"/>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71829"/>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50E7"/>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64FA"/>
    <w:rsid w:val="0062720A"/>
    <w:rsid w:val="00631CBE"/>
    <w:rsid w:val="006652C7"/>
    <w:rsid w:val="006666D7"/>
    <w:rsid w:val="00672F9E"/>
    <w:rsid w:val="00676E96"/>
    <w:rsid w:val="006869FE"/>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84533"/>
    <w:rsid w:val="00791189"/>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0AC"/>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C56B4"/>
    <w:rsid w:val="00BC7920"/>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9</Pages>
  <Words>2947</Words>
  <Characters>16800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19708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2025-03-11T14:55:00Z</dcterms:created>
  <dcterms:modified xsi:type="dcterms:W3CDTF">2025-03-11T14:55:00Z</dcterms:modified>
  <cp:category/>
</cp:coreProperties>
</file>